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DE3B886" w14:textId="77777777">
        <w:trPr>
          <w:jc w:val="center"/>
        </w:trPr>
        <w:tc>
          <w:tcPr>
            <w:tcW w:w="8391" w:type="dxa"/>
            <w:tcBorders>
              <w:top w:val="single" w:sz="8" w:space="0" w:color="B5C6D7"/>
              <w:left w:val="single" w:sz="8" w:space="0" w:color="B5C6D7"/>
              <w:bottom w:val="single" w:sz="8" w:space="0" w:color="B5C6D7"/>
              <w:right w:val="single" w:sz="8" w:space="0" w:color="B5C6D7"/>
            </w:tcBorders>
            <w:shd w:val="clear" w:color="auto" w:fill="D9E7F3"/>
            <w:tcMar>
              <w:top w:w="140" w:type="dxa"/>
              <w:left w:w="120" w:type="dxa"/>
              <w:bottom w:w="140" w:type="dxa"/>
              <w:right w:w="120" w:type="dxa"/>
            </w:tcMar>
          </w:tcPr>
          <w:p w14:paraId="4457F2EE" w14:textId="77777777" w:rsidR="00F35DAE" w:rsidRPr="00B40E15" w:rsidRDefault="00A66157" w:rsidP="00EF20F4">
            <w:pPr>
              <w:spacing w:after="40"/>
              <w:jc w:val="center"/>
              <w:rPr>
                <w:lang w:val="es-ES"/>
              </w:rPr>
            </w:pPr>
            <w:r w:rsidRPr="00B40E15">
              <w:rPr>
                <w:b/>
                <w:color w:val="1F4E79"/>
                <w:sz w:val="28"/>
                <w:lang w:val="es-ES"/>
              </w:rPr>
              <w:t>DOSIER DE MODELOS DOCUMENTALES</w:t>
            </w:r>
          </w:p>
          <w:p w14:paraId="7D0F7F15" w14:textId="77777777" w:rsidR="00F35DAE" w:rsidRPr="00B40E15" w:rsidRDefault="00A66157" w:rsidP="00EF20F4">
            <w:pPr>
              <w:spacing w:after="40"/>
              <w:jc w:val="center"/>
              <w:rPr>
                <w:lang w:val="es-ES"/>
              </w:rPr>
            </w:pPr>
            <w:r w:rsidRPr="00B40E15">
              <w:rPr>
                <w:b/>
                <w:color w:val="1F4E79"/>
                <w:sz w:val="26"/>
                <w:lang w:val="es-ES"/>
              </w:rPr>
              <w:t>BLOQUE B</w:t>
            </w:r>
          </w:p>
          <w:p w14:paraId="568B34AD" w14:textId="77777777" w:rsidR="00F35DAE" w:rsidRPr="00B40E15" w:rsidRDefault="00A66157" w:rsidP="00EF20F4">
            <w:pPr>
              <w:spacing w:after="40"/>
              <w:jc w:val="center"/>
              <w:rPr>
                <w:lang w:val="es-ES"/>
              </w:rPr>
            </w:pPr>
            <w:r w:rsidRPr="00B40E15">
              <w:rPr>
                <w:b/>
                <w:color w:val="1F4E79"/>
                <w:lang w:val="es-ES"/>
              </w:rPr>
              <w:t>Criterios comunes de valoración del proyecto</w:t>
            </w:r>
          </w:p>
          <w:p w14:paraId="3570A7D7" w14:textId="77777777" w:rsidR="00F35DAE" w:rsidRPr="00B40E15" w:rsidRDefault="00E221A6" w:rsidP="00EF20F4">
            <w:pPr>
              <w:spacing w:after="0"/>
              <w:jc w:val="center"/>
              <w:rPr>
                <w:lang w:val="es-ES"/>
              </w:rPr>
            </w:pPr>
            <w:r w:rsidRPr="00B40E15">
              <w:rPr>
                <w:color w:val="1F4E79"/>
                <w:lang w:val="es-ES"/>
              </w:rPr>
              <w:t>Ámbitos CO, EE, TT y EV</w:t>
            </w:r>
          </w:p>
        </w:tc>
      </w:tr>
    </w:tbl>
    <w:p w14:paraId="642AC937" w14:textId="77777777" w:rsidR="00F35DAE" w:rsidRPr="00B40E15" w:rsidRDefault="00F35DAE" w:rsidP="00EF20F4">
      <w:pPr>
        <w:jc w:val="both"/>
        <w:rPr>
          <w:lang w:val="es-ES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6690"/>
      </w:tblGrid>
      <w:tr w:rsidR="00F35DAE" w:rsidRPr="00B40E15" w14:paraId="08754B80" w14:textId="77777777">
        <w:trPr>
          <w:jc w:val="center"/>
        </w:trPr>
        <w:tc>
          <w:tcPr>
            <w:tcW w:w="1701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D9E7F3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58762955" w14:textId="77777777" w:rsidR="00F35DAE" w:rsidRPr="00B40E15" w:rsidRDefault="00A66157" w:rsidP="00EF20F4">
            <w:pPr>
              <w:spacing w:after="0" w:line="264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9"/>
                <w:lang w:val="es-ES"/>
              </w:rPr>
              <w:t>Contenido</w:t>
            </w:r>
          </w:p>
        </w:tc>
        <w:tc>
          <w:tcPr>
            <w:tcW w:w="6690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F7FA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481C805D" w14:textId="77777777" w:rsidR="00F35DAE" w:rsidRPr="00B40E15" w:rsidRDefault="00A66157" w:rsidP="00EF20F4">
            <w:pPr>
              <w:spacing w:after="0" w:line="264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Modelos orientativos para cada ítem documental común del Bloque B.</w:t>
            </w:r>
          </w:p>
        </w:tc>
      </w:tr>
      <w:tr w:rsidR="00F35DAE" w:rsidRPr="00B40E15" w14:paraId="235080CC" w14:textId="77777777">
        <w:trPr>
          <w:jc w:val="center"/>
        </w:trPr>
        <w:tc>
          <w:tcPr>
            <w:tcW w:w="1701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D9E7F3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16DE2D91" w14:textId="77777777" w:rsidR="00F35DAE" w:rsidRPr="00B40E15" w:rsidRDefault="00A66157" w:rsidP="00EF20F4">
            <w:pPr>
              <w:spacing w:after="0" w:line="264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9"/>
                <w:lang w:val="es-ES"/>
              </w:rPr>
              <w:t>Alcance</w:t>
            </w:r>
          </w:p>
        </w:tc>
        <w:tc>
          <w:tcPr>
            <w:tcW w:w="6690" w:type="dxa"/>
            <w:tcBorders>
              <w:top w:val="single" w:sz="6" w:space="0" w:color="C8D4E3"/>
              <w:left w:val="single" w:sz="6" w:space="0" w:color="C8D4E3"/>
              <w:bottom w:val="single" w:sz="6" w:space="0" w:color="C8D4E3"/>
              <w:right w:val="single" w:sz="6" w:space="0" w:color="C8D4E3"/>
            </w:tcBorders>
            <w:shd w:val="clear" w:color="auto" w:fill="F7FAFC"/>
            <w:tcMar>
              <w:top w:w="80" w:type="dxa"/>
              <w:left w:w="90" w:type="dxa"/>
              <w:bottom w:w="80" w:type="dxa"/>
              <w:right w:w="90" w:type="dxa"/>
            </w:tcMar>
            <w:vAlign w:val="center"/>
          </w:tcPr>
          <w:p w14:paraId="6486D2C3" w14:textId="77777777" w:rsidR="00F35DAE" w:rsidRPr="00B40E15" w:rsidRDefault="006D049F" w:rsidP="00EF20F4">
            <w:pPr>
              <w:spacing w:after="0" w:line="264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Consolidación de los ámbitos de competición oficial, edad escolar, deporte para todas y todos y eventos deportivos.</w:t>
            </w:r>
          </w:p>
        </w:tc>
      </w:tr>
    </w:tbl>
    <w:p w14:paraId="6269D28C" w14:textId="77777777" w:rsidR="00F35DAE" w:rsidRPr="00B40E15" w:rsidRDefault="00F35DAE" w:rsidP="00EF20F4">
      <w:pPr>
        <w:jc w:val="both"/>
        <w:rPr>
          <w:lang w:val="es-ES"/>
        </w:rPr>
      </w:pPr>
    </w:p>
    <w:p w14:paraId="10BF26CB" w14:textId="77777777" w:rsidR="005619B8" w:rsidRPr="00B40E15" w:rsidRDefault="00A66157" w:rsidP="00EF20F4">
      <w:pPr>
        <w:pStyle w:val="Textoindependiente"/>
        <w:spacing w:after="160"/>
        <w:jc w:val="both"/>
        <w:rPr>
          <w:lang w:val="es-ES"/>
        </w:rPr>
      </w:pPr>
      <w:r w:rsidRPr="00B40E15">
        <w:rPr>
          <w:lang w:val="es-ES"/>
        </w:rPr>
        <w:t>El presente dosier tiene carácter orientativo y se confecciona a partir del catálogo documental del Bloque B. Su finalidad es facilitar una preparación homogénea del expediente, permitir la trazabilidad de los datos declarados y mejorar la verificabilidad técnica de la documentación aportada en los ámbitos CO, EE, TT y EV.</w:t>
      </w:r>
    </w:p>
    <w:p w14:paraId="01CF7A9D" w14:textId="50022AEE" w:rsidR="00F35DAE" w:rsidRPr="00B40E15" w:rsidRDefault="005619B8" w:rsidP="00F82388">
      <w:pPr>
        <w:pStyle w:val="Textoindependiente"/>
        <w:spacing w:after="160"/>
        <w:jc w:val="both"/>
        <w:rPr>
          <w:lang w:val="es-ES"/>
        </w:rPr>
      </w:pPr>
      <w:r w:rsidRPr="00B40E15">
        <w:rPr>
          <w:lang w:val="es-ES"/>
        </w:rPr>
        <w:t>Conforme a la Parte III, este dosier DN4 tiene carácter orientativo y potestativo; no sustituye las fichas DN1, las plantillas Excel DN2, la estructura del dossier DN3 ni las reglas de ordenación, paginación y referencia cruzada, que son de uso obligatorio.</w:t>
      </w:r>
    </w:p>
    <w:p w14:paraId="375F6B91" w14:textId="77777777" w:rsidR="00F35DAE" w:rsidRPr="00B40E15" w:rsidRDefault="00A66157" w:rsidP="00EF20F4">
      <w:pPr>
        <w:pStyle w:val="Ttulo1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1. Objeto y alcance</w:t>
      </w:r>
    </w:p>
    <w:p w14:paraId="62AE5CCF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El presente dosier tiene por objeto ordenar y normalizar la documentación mínima prevista en el catálogo del Bloque B —criterios comunes de valoración del proyecto— contenido en la ficha facilitada para los ámbitos de deporte de competición oficial (CO), deporte en edad escolar (EE), deporte para todas y todos (TT) y eventos deportivos (EV).</w:t>
      </w:r>
    </w:p>
    <w:p w14:paraId="562B67CF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finalidad del documento es doble: por un lado, facilitar a las entidades solicitantes una pauta homogénea de preparación de la documentación; y, por otro, permitir al órgano instructor y a la comisión de valoración una lectura más ágil, comparable y verificable de la evidencia aportada.</w:t>
      </w:r>
    </w:p>
    <w:p w14:paraId="5A3A5EA4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Los modelos incluidos tienen carácter orientativo. En consecuencia, las entidades podrán utilizar documentos propios siempre que incorporen de manera clara el contenido mínimo necesario para acreditar cada extremo valorable y permitan su trazabilidad con la solicitud, los anexos y, en su caso, la documentación oficial o verificable.</w:t>
      </w:r>
    </w:p>
    <w:p w14:paraId="0C4DAFBE" w14:textId="77777777" w:rsidR="00F35DAE" w:rsidRPr="00B40E15" w:rsidRDefault="00A66157" w:rsidP="00EF20F4">
      <w:pPr>
        <w:pStyle w:val="Ttulo1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2. Criterios de organización del Bloque B</w:t>
      </w:r>
    </w:p>
    <w:p w14:paraId="1B5BD0A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El catálogo del Bloque B se articula, en los ámbitos CO, EE y TT, en una secuencia documental estable que comprende once piezas básicas numeradas del 0 al 10. En el ámbito EV, por su singularidad organizativa y operativa, la documentación se ordena en una estructura específica de trece piezas identificadas como EV-B0 a EV-B12, directamente vinculadas a los subcriterios del ámbito.</w:t>
      </w:r>
    </w:p>
    <w:p w14:paraId="2C60A58F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En el ámbito CO se valoran los criterios B.1, B.2, B.3, B.4 y B.5. En el ámbito EE se valoran B.1, B.2, B.3 y B.5, no siendo aplicable B.4 cuando la duración venga predeterminada por el programa escolar municipal. En el ámbito TT se valoran B.1, B.2, B.3, B.4 y B.5. En el ámbito EV se valoran los criterios B.E1, B.E2, B.E3 y B.E4, que requieren una acreditación diferenciada de la estructura organizativa, de la planificación operativa, de la seguridad y servicios técnicos, de la gestión de participantes y de las medidas sociales, de accesibilidad y sostenibilidad del evento.</w:t>
      </w:r>
    </w:p>
    <w:p w14:paraId="12BC2157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Desde una perspectiva funcional, en CO, EE y TT los documentos 0 a 5 acreditan la estructura técnica y material del proyecto; los documentos 6 a 10 permiten verificar la dimensión educativa, social, inclusiva, </w:t>
      </w:r>
      <w:r w:rsidRPr="00B40E15">
        <w:rPr>
          <w:lang w:val="es-ES"/>
        </w:rPr>
        <w:lastRenderedPageBreak/>
        <w:t>comunicativa, preventiva y de sostenibilidad de la actuación subvencionable. En EV, los documentos EV-B0 a EV-B12 cumplen esa misma función de forma adaptada a la lógica propia del evento, integrando la organización técnica, la producción, la seguridad, la operativa de inscripciones, la evaluación y las medidas sociales y de accesibilidad.</w:t>
      </w:r>
    </w:p>
    <w:p w14:paraId="5657B788" w14:textId="77777777" w:rsidR="00F35DAE" w:rsidRPr="00B40E15" w:rsidRDefault="00A66157" w:rsidP="00EF20F4">
      <w:pPr>
        <w:pStyle w:val="Ttulo1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3. Matriz consolidada del catálogo documental</w:t>
      </w:r>
    </w:p>
    <w:tbl>
      <w:tblPr>
        <w:tblW w:w="9915" w:type="dxa"/>
        <w:jc w:val="center"/>
        <w:tblBorders>
          <w:top w:val="single" w:sz="6" w:space="0" w:color="C8D4E3"/>
          <w:left w:val="single" w:sz="6" w:space="0" w:color="C8D4E3"/>
          <w:bottom w:val="single" w:sz="6" w:space="0" w:color="C8D4E3"/>
          <w:right w:val="single" w:sz="6" w:space="0" w:color="C8D4E3"/>
          <w:insideH w:val="single" w:sz="6" w:space="0" w:color="C8D4E3"/>
          <w:insideV w:val="single" w:sz="6" w:space="0" w:color="C8D4E3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309"/>
        <w:gridCol w:w="1843"/>
        <w:gridCol w:w="1701"/>
        <w:gridCol w:w="2268"/>
      </w:tblGrid>
      <w:tr w:rsidR="00F35DAE" w:rsidRPr="00B40E15" w14:paraId="63525902" w14:textId="77777777" w:rsidTr="001C4A7F">
        <w:trPr>
          <w:jc w:val="center"/>
        </w:trPr>
        <w:tc>
          <w:tcPr>
            <w:tcW w:w="794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E28CDB2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FFFFFF"/>
                <w:sz w:val="18"/>
                <w:lang w:val="es-ES"/>
              </w:rPr>
              <w:t>Ítem</w:t>
            </w:r>
          </w:p>
        </w:tc>
        <w:tc>
          <w:tcPr>
            <w:tcW w:w="3309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E681813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FFFFFF"/>
                <w:sz w:val="18"/>
                <w:lang w:val="es-ES"/>
              </w:rPr>
              <w:t>Denominación base</w:t>
            </w:r>
          </w:p>
        </w:tc>
        <w:tc>
          <w:tcPr>
            <w:tcW w:w="1843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A709F30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FFFFFF"/>
                <w:sz w:val="18"/>
                <w:lang w:val="es-ES"/>
              </w:rPr>
              <w:t>CO</w:t>
            </w:r>
          </w:p>
        </w:tc>
        <w:tc>
          <w:tcPr>
            <w:tcW w:w="1701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D97F23E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FFFFFF"/>
                <w:sz w:val="18"/>
                <w:lang w:val="es-ES"/>
              </w:rPr>
              <w:t>EE</w:t>
            </w:r>
          </w:p>
        </w:tc>
        <w:tc>
          <w:tcPr>
            <w:tcW w:w="2268" w:type="dxa"/>
            <w:shd w:val="clear" w:color="auto" w:fill="1F4E79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9350D76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FFFFFF"/>
                <w:sz w:val="18"/>
                <w:lang w:val="es-ES"/>
              </w:rPr>
              <w:t>TT</w:t>
            </w:r>
          </w:p>
        </w:tc>
      </w:tr>
      <w:tr w:rsidR="00F35DAE" w:rsidRPr="00B40E15" w14:paraId="197CF2F6" w14:textId="77777777" w:rsidTr="001C4A7F">
        <w:trPr>
          <w:jc w:val="center"/>
        </w:trPr>
        <w:tc>
          <w:tcPr>
            <w:tcW w:w="79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92D8634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0</w:t>
            </w:r>
          </w:p>
        </w:tc>
        <w:tc>
          <w:tcPr>
            <w:tcW w:w="3309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28268FD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Declaración responsable de veracidad</w:t>
            </w:r>
          </w:p>
        </w:tc>
        <w:tc>
          <w:tcPr>
            <w:tcW w:w="1843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0025B32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716A39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B04FD79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6F38FD5B" w14:textId="77777777" w:rsidTr="001C4A7F">
        <w:trPr>
          <w:jc w:val="center"/>
        </w:trPr>
        <w:tc>
          <w:tcPr>
            <w:tcW w:w="79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9817F56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1</w:t>
            </w:r>
          </w:p>
        </w:tc>
        <w:tc>
          <w:tcPr>
            <w:tcW w:w="3309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7FEFA62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Anexo de personal del proyecto</w:t>
            </w:r>
          </w:p>
        </w:tc>
        <w:tc>
          <w:tcPr>
            <w:tcW w:w="1843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BD849E7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3982DFC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028FB2E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0BAD532E" w14:textId="77777777" w:rsidTr="001C4A7F">
        <w:trPr>
          <w:jc w:val="center"/>
        </w:trPr>
        <w:tc>
          <w:tcPr>
            <w:tcW w:w="79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85C909B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2</w:t>
            </w:r>
          </w:p>
        </w:tc>
        <w:tc>
          <w:tcPr>
            <w:tcW w:w="3309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2247097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Anexo/dossier de programación</w:t>
            </w:r>
          </w:p>
        </w:tc>
        <w:tc>
          <w:tcPr>
            <w:tcW w:w="1843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B000216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Programación deportiva</w:t>
            </w:r>
          </w:p>
        </w:tc>
        <w:tc>
          <w:tcPr>
            <w:tcW w:w="1701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5CC66E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Programación didáctica</w:t>
            </w:r>
          </w:p>
        </w:tc>
        <w:tc>
          <w:tcPr>
            <w:tcW w:w="226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4354BE5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Programación del proyecto</w:t>
            </w:r>
          </w:p>
        </w:tc>
      </w:tr>
      <w:tr w:rsidR="00F35DAE" w:rsidRPr="00B40E15" w14:paraId="0857F3EC" w14:textId="77777777" w:rsidTr="001C4A7F">
        <w:trPr>
          <w:jc w:val="center"/>
        </w:trPr>
        <w:tc>
          <w:tcPr>
            <w:tcW w:w="79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35CCE07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3</w:t>
            </w:r>
          </w:p>
        </w:tc>
        <w:tc>
          <w:tcPr>
            <w:tcW w:w="3309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A588C80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Horarios y calendario</w:t>
            </w:r>
          </w:p>
        </w:tc>
        <w:tc>
          <w:tcPr>
            <w:tcW w:w="1843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212FFE9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Horarios + calendario general</w:t>
            </w:r>
          </w:p>
        </w:tc>
        <w:tc>
          <w:tcPr>
            <w:tcW w:w="1701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DF07FB0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Horarios por grupo/centro</w:t>
            </w:r>
          </w:p>
        </w:tc>
        <w:tc>
          <w:tcPr>
            <w:tcW w:w="226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E5F47F2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Horarios + calendario general</w:t>
            </w:r>
          </w:p>
        </w:tc>
      </w:tr>
      <w:tr w:rsidR="00F35DAE" w:rsidRPr="00B40E15" w14:paraId="44DE6A1B" w14:textId="77777777" w:rsidTr="001C4A7F">
        <w:trPr>
          <w:jc w:val="center"/>
        </w:trPr>
        <w:tc>
          <w:tcPr>
            <w:tcW w:w="79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355284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4</w:t>
            </w:r>
          </w:p>
        </w:tc>
        <w:tc>
          <w:tcPr>
            <w:tcW w:w="3309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5AB6B1E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Inventario de material</w:t>
            </w:r>
          </w:p>
        </w:tc>
        <w:tc>
          <w:tcPr>
            <w:tcW w:w="1843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C393D94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AFC553F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D5F1CBD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03FE110C" w14:textId="77777777" w:rsidTr="001C4A7F">
        <w:trPr>
          <w:jc w:val="center"/>
        </w:trPr>
        <w:tc>
          <w:tcPr>
            <w:tcW w:w="79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39979C8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5</w:t>
            </w:r>
          </w:p>
        </w:tc>
        <w:tc>
          <w:tcPr>
            <w:tcW w:w="3309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1E1BDAE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Autorización de espacio/instalación</w:t>
            </w:r>
          </w:p>
        </w:tc>
        <w:tc>
          <w:tcPr>
            <w:tcW w:w="1843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C3695C0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Contrato/autorización</w:t>
            </w:r>
          </w:p>
        </w:tc>
        <w:tc>
          <w:tcPr>
            <w:tcW w:w="1701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51BC2EA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Permiso/autorización/contrato</w:t>
            </w:r>
          </w:p>
        </w:tc>
        <w:tc>
          <w:tcPr>
            <w:tcW w:w="226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5114E86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Contrato/autorización</w:t>
            </w:r>
          </w:p>
        </w:tc>
      </w:tr>
      <w:tr w:rsidR="00F35DAE" w:rsidRPr="00B40E15" w14:paraId="5E0668E2" w14:textId="77777777" w:rsidTr="001C4A7F">
        <w:trPr>
          <w:jc w:val="center"/>
        </w:trPr>
        <w:tc>
          <w:tcPr>
            <w:tcW w:w="79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4E0ACD6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6</w:t>
            </w:r>
          </w:p>
        </w:tc>
        <w:tc>
          <w:tcPr>
            <w:tcW w:w="3309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A535F69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Valores, convivencia e incidencias</w:t>
            </w:r>
          </w:p>
        </w:tc>
        <w:tc>
          <w:tcPr>
            <w:tcW w:w="1843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B803EE5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1F9CBDB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Sí, con posible protección de menores</w:t>
            </w:r>
          </w:p>
        </w:tc>
        <w:tc>
          <w:tcPr>
            <w:tcW w:w="226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570E635A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6A32E300" w14:textId="77777777" w:rsidTr="001C4A7F">
        <w:trPr>
          <w:jc w:val="center"/>
        </w:trPr>
        <w:tc>
          <w:tcPr>
            <w:tcW w:w="79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6F2833D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7</w:t>
            </w:r>
          </w:p>
        </w:tc>
        <w:tc>
          <w:tcPr>
            <w:tcW w:w="3309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A18C89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Becas/ayudas y participación agregada</w:t>
            </w:r>
          </w:p>
        </w:tc>
        <w:tc>
          <w:tcPr>
            <w:tcW w:w="1843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099214A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D9ECC3B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00DBDB0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39AE1E25" w14:textId="77777777" w:rsidTr="001C4A7F">
        <w:trPr>
          <w:jc w:val="center"/>
        </w:trPr>
        <w:tc>
          <w:tcPr>
            <w:tcW w:w="79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3D3B5D94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8</w:t>
            </w:r>
          </w:p>
        </w:tc>
        <w:tc>
          <w:tcPr>
            <w:tcW w:w="3309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981C3CB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Difusión y accesibilidad comunicativa</w:t>
            </w:r>
          </w:p>
        </w:tc>
        <w:tc>
          <w:tcPr>
            <w:tcW w:w="1843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72411218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5600A45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076D3F5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15A0875D" w14:textId="77777777" w:rsidTr="001C4A7F">
        <w:trPr>
          <w:jc w:val="center"/>
        </w:trPr>
        <w:tc>
          <w:tcPr>
            <w:tcW w:w="794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7C7377F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9</w:t>
            </w:r>
          </w:p>
        </w:tc>
        <w:tc>
          <w:tcPr>
            <w:tcW w:w="3309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60A8FCF8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Inclusión y accesibilidad</w:t>
            </w:r>
          </w:p>
        </w:tc>
        <w:tc>
          <w:tcPr>
            <w:tcW w:w="1843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DFD9D45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5873E7B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FFFFF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074A312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  <w:tr w:rsidR="00F35DAE" w:rsidRPr="00B40E15" w14:paraId="53D3FC3D" w14:textId="77777777" w:rsidTr="001C4A7F">
        <w:trPr>
          <w:jc w:val="center"/>
        </w:trPr>
        <w:tc>
          <w:tcPr>
            <w:tcW w:w="794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A75B980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10</w:t>
            </w:r>
          </w:p>
        </w:tc>
        <w:tc>
          <w:tcPr>
            <w:tcW w:w="3309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215A4A1E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Seguridad básica y sostenibilidad</w:t>
            </w:r>
          </w:p>
        </w:tc>
        <w:tc>
          <w:tcPr>
            <w:tcW w:w="1843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1FDA1E44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1701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0DC7E77B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  <w:tc>
          <w:tcPr>
            <w:tcW w:w="2268" w:type="dxa"/>
            <w:shd w:val="clear" w:color="auto" w:fill="F7FAFC"/>
            <w:tcMar>
              <w:top w:w="70" w:type="dxa"/>
              <w:left w:w="90" w:type="dxa"/>
              <w:bottom w:w="70" w:type="dxa"/>
              <w:right w:w="90" w:type="dxa"/>
            </w:tcMar>
            <w:vAlign w:val="center"/>
          </w:tcPr>
          <w:p w14:paraId="490805D1" w14:textId="77777777" w:rsidR="00F35DAE" w:rsidRPr="00B40E15" w:rsidRDefault="00A66157" w:rsidP="001C4A7F">
            <w:pPr>
              <w:spacing w:after="0" w:line="240" w:lineRule="auto"/>
              <w:jc w:val="both"/>
              <w:rPr>
                <w:lang w:val="es-ES"/>
              </w:rPr>
            </w:pPr>
            <w:r w:rsidRPr="00B40E15">
              <w:rPr>
                <w:sz w:val="19"/>
                <w:lang w:val="es-ES"/>
              </w:rPr>
              <w:t>Sí</w:t>
            </w:r>
          </w:p>
        </w:tc>
      </w:tr>
    </w:tbl>
    <w:p w14:paraId="06809DC9" w14:textId="77777777" w:rsidR="00F35DAE" w:rsidRPr="00B40E15" w:rsidRDefault="00F35DAE" w:rsidP="00EF20F4">
      <w:pPr>
        <w:jc w:val="both"/>
        <w:rPr>
          <w:lang w:val="es-ES"/>
        </w:rPr>
      </w:pPr>
    </w:p>
    <w:p w14:paraId="0F31D188" w14:textId="77777777" w:rsidR="00F35DAE" w:rsidRPr="00B40E15" w:rsidRDefault="00A66157" w:rsidP="00EF20F4">
      <w:pPr>
        <w:pStyle w:val="Ttulo1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4.1. Ámbito DEPORTE DE COMPETICIÓN OFICIAL (CO)</w:t>
      </w:r>
    </w:p>
    <w:p w14:paraId="05401A03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En este ámbito se valoran los criterios B.1, B.2, B.3, B.4 y B.5. La documentación debe permitir identificar con precisión la estructura técnica, la programación deportiva de temporada, el uso del espacio deportivo y los aspectos sociales y preventivos del proyecto.</w:t>
      </w:r>
    </w:p>
    <w:p w14:paraId="0732A322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CO-0. Declaración responsable sobre veracidad de los datos estructurados del Bloque B</w:t>
      </w:r>
    </w:p>
    <w:p w14:paraId="3CA9121D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3D28B64E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Constituye el soporte general de cierre y validación de la información consignada en la solicitud, en el Excel y en el resto de </w:t>
      </w:r>
      <w:proofErr w:type="gramStart"/>
      <w:r w:rsidRPr="00B40E15">
        <w:rPr>
          <w:lang w:val="es-ES"/>
        </w:rPr>
        <w:t>anexos</w:t>
      </w:r>
      <w:proofErr w:type="gramEnd"/>
      <w:r w:rsidRPr="00B40E15">
        <w:rPr>
          <w:lang w:val="es-ES"/>
        </w:rPr>
        <w:t xml:space="preserve"> del Bloque B.</w:t>
      </w:r>
    </w:p>
    <w:p w14:paraId="5DE6AB0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753BD31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completa de la entidad y de la persona representante.</w:t>
      </w:r>
    </w:p>
    <w:p w14:paraId="131E890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la convocatoria, anualidad, ámbito y proyecto presentado.</w:t>
      </w:r>
    </w:p>
    <w:p w14:paraId="157C944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Manifestación expresa de veracidad, exactitud e integridad de los datos declarados.</w:t>
      </w:r>
    </w:p>
    <w:p w14:paraId="67508E54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Compromiso de mantener la documentación a disposición del órgano instructor y de atender requerimientos de subsanación o verificación por muestreo.</w:t>
      </w:r>
    </w:p>
    <w:p w14:paraId="18710B0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Fecha, firma y, en su caso, sello de la entidad.</w:t>
      </w:r>
    </w:p>
    <w:p w14:paraId="43BFDAB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45E51873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2365E8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AD5DFF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DECLARACIÓN RESPONSABLE SOBRE LA VERACIDAD DE LOS DATOS DEL BLOQUE B</w:t>
            </w:r>
          </w:p>
          <w:p w14:paraId="29FD44D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Entidad: [DENOMINACIÓN COMPLETA] · CIF: [___] · Ámbito: CO · Código documental: CO-0</w:t>
            </w:r>
          </w:p>
          <w:p w14:paraId="7447DF8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D./Dña. [NOMBRE Y APELLIDOS], en calidad de representante legal de la entidad indicada, DECLARA BAJO SU RESPONSABILIDAD:</w:t>
            </w:r>
          </w:p>
          <w:p w14:paraId="0457009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Que los datos estructurados consignados en la solicitud, en los anexos y en la documentación presentada para la valoración del Bloque B son ciertos, completos y verificables.</w:t>
            </w:r>
          </w:p>
          <w:p w14:paraId="18BE12F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Que la entidad dispone de los documentos soporte originales y los pondrá a disposición del órgano instructor o de la comisión técnica cuando sean requeridos.</w:t>
            </w:r>
          </w:p>
          <w:p w14:paraId="4EEB835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Que conoce que la inexactitud, falsedad u omisión esencial de cualquier dato podrá dar lugar a los efectos previstos en la normativa aplicable.</w:t>
            </w:r>
          </w:p>
          <w:p w14:paraId="3C19D3F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 [localidad], a [fecha]. Firma de la representación legal.</w:t>
            </w:r>
          </w:p>
        </w:tc>
      </w:tr>
    </w:tbl>
    <w:p w14:paraId="00E7C155" w14:textId="77777777" w:rsidR="00F35DAE" w:rsidRPr="00B40E15" w:rsidRDefault="00F35DAE" w:rsidP="00EF20F4">
      <w:pPr>
        <w:jc w:val="both"/>
        <w:rPr>
          <w:lang w:val="es-ES"/>
        </w:rPr>
      </w:pPr>
    </w:p>
    <w:p w14:paraId="55F08D4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0868CDDD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Puede formularse en documento independiente o integrarse en un anexo final de cierre del Bloque B, siempre que se identifique con claridad el ámbito y el proyecto.</w:t>
      </w:r>
    </w:p>
    <w:p w14:paraId="37AE59E6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CO-1. Anexo de personal del proyecto y evidencias de titulación/nombramiento</w:t>
      </w:r>
    </w:p>
    <w:p w14:paraId="36BB9264" w14:textId="77777777" w:rsidR="00F35DAE" w:rsidRPr="00B40E15" w:rsidRDefault="00A66157" w:rsidP="00EF20F4">
      <w:pPr>
        <w:rPr>
          <w:lang w:val="es-ES"/>
        </w:rPr>
      </w:pPr>
      <w:r w:rsidRPr="00B40E15">
        <w:rPr>
          <w:u w:val="single"/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B40E15">
        <w:rPr>
          <w:u w:val="single"/>
          <w:lang w:val="es-ES"/>
        </w:rPr>
        <w:t>seudonimizada</w:t>
      </w:r>
      <w:proofErr w:type="spellEnd"/>
      <w:r w:rsidRPr="00B40E15">
        <w:rPr>
          <w:u w:val="single"/>
          <w:lang w:val="es-ES"/>
        </w:rPr>
        <w:t>.</w:t>
      </w:r>
    </w:p>
    <w:p w14:paraId="54EBC4E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73ED525D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 adscripción efectiva de personal técnico al proyecto, la existencia de coordinación o dirección técnica y el soporte habilitante o profesional que corresponda.</w:t>
      </w:r>
    </w:p>
    <w:p w14:paraId="727DBD6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5CD92AB5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nominal del personal adscrito al proyecto con indicación de rol, categoría o función, dedicación temporal y periodo de participación.</w:t>
      </w:r>
    </w:p>
    <w:p w14:paraId="1248447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la persona que asume la dirección o coordinación técnica.</w:t>
      </w:r>
    </w:p>
    <w:p w14:paraId="797638A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la titulación oficial, acreditación profesional o nombramiento aplicable en cada caso.</w:t>
      </w:r>
    </w:p>
    <w:p w14:paraId="47675E5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Previsión de soporte documental verificable: títulos, certificados, actas, nombramientos o consultas a registros.</w:t>
      </w:r>
    </w:p>
    <w:p w14:paraId="639A1D9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5510886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A6D433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3CB8019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ANEXO DE PERSONAL DEL PROYECTO</w:t>
            </w:r>
          </w:p>
          <w:p w14:paraId="7A213C8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Proyecto / ámbito: [DENOMINACIÓN DEL PROYECTO] / CO</w:t>
            </w:r>
          </w:p>
          <w:p w14:paraId="681B852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incorpora la relación del personal técnico asignado al proyecto, con adscripción efectiva durante el periodo subvencionable:</w:t>
            </w:r>
          </w:p>
          <w:p w14:paraId="02D0AE2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Técnico/a 1: [nombre y apellidos] · Rol: [entrenador/a, monitor/a, coordinador/a…] · Titulación/acreditación: [___] · Dedicación: [___ h/semana o mes] · Periodo: [inicio-fin].</w:t>
            </w:r>
          </w:p>
          <w:p w14:paraId="1AB58E0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Técnico/a 2: [___].</w:t>
            </w:r>
          </w:p>
          <w:p w14:paraId="421621B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Dirección o coordinación técnica: [nombre], designada mediante [acta/nombramiento/certificación] de fecha [___].</w:t>
            </w:r>
          </w:p>
          <w:p w14:paraId="661880C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hace constar que los títulos, certificados o evidencias de habilitación profesional obran en poder de la entidad y podrán aportarse o verificarse por muestreo.</w:t>
            </w:r>
          </w:p>
        </w:tc>
      </w:tr>
    </w:tbl>
    <w:p w14:paraId="764E2099" w14:textId="77777777" w:rsidR="00F35DAE" w:rsidRPr="00B40E15" w:rsidRDefault="00F35DAE" w:rsidP="00EF20F4">
      <w:pPr>
        <w:jc w:val="both"/>
        <w:rPr>
          <w:lang w:val="es-ES"/>
        </w:rPr>
      </w:pPr>
    </w:p>
    <w:p w14:paraId="2E45827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Observación de uso</w:t>
      </w:r>
    </w:p>
    <w:p w14:paraId="3BAB1D3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Es recomendable acompañar este anexo de una tabla Excel o cuadro resumen que facilite el cruce entre personal, horarios y dedicación declarada.</w:t>
      </w:r>
    </w:p>
    <w:p w14:paraId="2E8CCF34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CO-2. Anexo o dossier de programación deportiva del proyecto</w:t>
      </w:r>
    </w:p>
    <w:p w14:paraId="6AF5B9E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6FE9E613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Es la pieza central del Bloque B para acreditar la calidad técnica del proyecto, la adecuación a las personas participantes, la metodología de trabajo y el sistema de seguimiento y evaluación.</w:t>
      </w:r>
    </w:p>
    <w:p w14:paraId="7B2C5D3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7000D9A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proyecto, destinatarios, objetivos generales y específicos.</w:t>
      </w:r>
    </w:p>
    <w:p w14:paraId="6BA9B67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Contenidos, metodología, organización temporal y fases de desarrollo.</w:t>
      </w:r>
    </w:p>
    <w:p w14:paraId="68C9463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Cronograma general y estructura de sesiones o unidades.</w:t>
      </w:r>
    </w:p>
    <w:p w14:paraId="0C96E61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Sistema de evaluación, indicadores y procedimiento de devolución o mejora.</w:t>
      </w:r>
    </w:p>
    <w:p w14:paraId="14052EB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Aportación de un ejemplo de ficha de sesión o unidad y de un instrumento de evaluación.</w:t>
      </w:r>
    </w:p>
    <w:p w14:paraId="25DCC9DD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6BBA8FB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38F86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E9E6E7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DOSSIER DE PROGRAMACIÓN DEL PROYECTO</w:t>
            </w:r>
          </w:p>
          <w:p w14:paraId="1EFFDBE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Índice mínimo recomendado:</w:t>
            </w:r>
          </w:p>
          <w:p w14:paraId="58A3707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Denominación del proyecto y entidad responsable.</w:t>
            </w:r>
          </w:p>
          <w:p w14:paraId="111DD59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Diagnóstico breve y perfil de participantes.</w:t>
            </w:r>
          </w:p>
          <w:p w14:paraId="4097548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Objetivos del proyecto.</w:t>
            </w:r>
          </w:p>
          <w:p w14:paraId="089276A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Contenidos y metodología de intervención.</w:t>
            </w:r>
          </w:p>
          <w:p w14:paraId="75DE42D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Cronograma o secuenciación por fases, meses o unidades.</w:t>
            </w:r>
          </w:p>
          <w:p w14:paraId="6AB8684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6. Organización de grupos, ratios previstas y coordinación técnica.</w:t>
            </w:r>
          </w:p>
          <w:p w14:paraId="3F859B5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7. Sistema de evaluación, registros e indicadores de seguimiento.</w:t>
            </w:r>
          </w:p>
          <w:p w14:paraId="03A5959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 xml:space="preserve">8. Medidas de valores, inclusión, seguridad y mejora </w:t>
            </w:r>
            <w:proofErr w:type="gramStart"/>
            <w:r w:rsidRPr="00B40E15">
              <w:rPr>
                <w:sz w:val="18"/>
                <w:lang w:val="es-ES"/>
              </w:rPr>
              <w:t>continua</w:t>
            </w:r>
            <w:proofErr w:type="gramEnd"/>
            <w:r w:rsidRPr="00B40E15">
              <w:rPr>
                <w:sz w:val="18"/>
                <w:lang w:val="es-ES"/>
              </w:rPr>
              <w:t xml:space="preserve"> vinculadas al proyecto.</w:t>
            </w:r>
          </w:p>
          <w:p w14:paraId="026805F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Anexos mínimos: a) una ficha de sesión/unidad; b) un instrumento de evaluación o registro.</w:t>
            </w:r>
          </w:p>
        </w:tc>
      </w:tr>
    </w:tbl>
    <w:p w14:paraId="6F28C416" w14:textId="77777777" w:rsidR="00F35DAE" w:rsidRPr="00B40E15" w:rsidRDefault="00F35DAE" w:rsidP="00EF20F4">
      <w:pPr>
        <w:jc w:val="both"/>
        <w:rPr>
          <w:lang w:val="es-ES"/>
        </w:rPr>
      </w:pPr>
    </w:p>
    <w:p w14:paraId="09F777F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75C19E22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programación puede presentarse como dossier completo o como memoria técnica estructurada; en todo caso debe ser coherente con horarios, grupos, personal y medios materiales.</w:t>
      </w:r>
    </w:p>
    <w:p w14:paraId="1FDC7E08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CO-3. Cuadro de horarios, técnicos simultáneos y calendario general del proyecto</w:t>
      </w:r>
    </w:p>
    <w:p w14:paraId="68DBC02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5167DB21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comprobar la organización temporal real del proyecto y, en su caso, calcular ratios técnico/deportistas y duración efectiva.</w:t>
      </w:r>
    </w:p>
    <w:p w14:paraId="184E72F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149CDF0C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 grupos, categorías, centros o franjas horarias.</w:t>
      </w:r>
    </w:p>
    <w:p w14:paraId="6125921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espacio o instalación utilizada.</w:t>
      </w:r>
    </w:p>
    <w:p w14:paraId="79638307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Número de técnicos asignados en cada tramo simultáneo.</w:t>
      </w:r>
    </w:p>
    <w:p w14:paraId="79A6A697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Fechas de inicio y finalización del proyecto cuando proceda.</w:t>
      </w:r>
    </w:p>
    <w:p w14:paraId="0951E33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al calendario competitivo o programa municipal, si resulta aplicable.</w:t>
      </w:r>
    </w:p>
    <w:p w14:paraId="2586B8A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42F6F9F6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C65D7C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2A1488C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CUADRO DE HORARIOS Y CALENDARIO GENERAL DEL PROYECTO</w:t>
            </w:r>
          </w:p>
          <w:p w14:paraId="70CEE6D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lastRenderedPageBreak/>
              <w:t>— Grupo/categoría: [___] · instalación: [___] · días y horas: [___] · técnicos simultáneos: [___].</w:t>
            </w:r>
          </w:p>
          <w:p w14:paraId="4C7AD60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Grupo/categoría: [___].</w:t>
            </w:r>
          </w:p>
          <w:p w14:paraId="1F723B4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Calendario general del proyecto: fecha de inicio [___] y fecha de finalización [___].</w:t>
            </w:r>
          </w:p>
          <w:p w14:paraId="7C5950C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Referencia al calendario competitivo o federativo, cuando proceda: [___].</w:t>
            </w:r>
          </w:p>
          <w:p w14:paraId="097E079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 cuadro-resumen firmado por la coordinación técnica o por la secretaría de la entidad.</w:t>
            </w:r>
          </w:p>
        </w:tc>
      </w:tr>
    </w:tbl>
    <w:p w14:paraId="17E029BD" w14:textId="77777777" w:rsidR="00F35DAE" w:rsidRPr="00B40E15" w:rsidRDefault="00F35DAE" w:rsidP="00EF20F4">
      <w:pPr>
        <w:jc w:val="both"/>
        <w:rPr>
          <w:lang w:val="es-ES"/>
        </w:rPr>
      </w:pPr>
    </w:p>
    <w:p w14:paraId="0DADE33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62F1BD1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El cuadro horario debe ser legible y permitir comprobar simultaneidades. Si existe variación por periodos, conviene separar trimestres, fases o bloques temporales.</w:t>
      </w:r>
    </w:p>
    <w:p w14:paraId="6EF029F1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CO-4. Inventario de material afecto al proyecto y evidencias</w:t>
      </w:r>
    </w:p>
    <w:p w14:paraId="0E85F5C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44332E2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 suficiencia y adecuación de los medios materiales puestos a disposición del proyecto.</w:t>
      </w:r>
    </w:p>
    <w:p w14:paraId="7A7EA45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6772DE4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del material específico y auxiliar afecto al proyecto.</w:t>
      </w:r>
    </w:p>
    <w:p w14:paraId="3CC6AA8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Cuantificación de unidades y, en su caso, estado de conservación.</w:t>
      </w:r>
    </w:p>
    <w:p w14:paraId="2C87E6B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titularidad, cesión o disponibilidad.</w:t>
      </w:r>
    </w:p>
    <w:p w14:paraId="74ABAC4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Vinculación con fotografías, facturas, albaranes o documentos de cesión, al menos a efectos de muestreo.</w:t>
      </w:r>
    </w:p>
    <w:p w14:paraId="78FC6AB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5E276300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697E42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0C1859A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INVENTARIO DE MATERIAL AFECTO AL PROYECTO</w:t>
            </w:r>
          </w:p>
          <w:p w14:paraId="1D3418F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relaciona el material disponible y afecto al desarrollo ordinario del proyecto:</w:t>
            </w:r>
          </w:p>
          <w:p w14:paraId="72AE5F2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principal: [tipo], unidades [___], uso previsto [___], observaciones [___].</w:t>
            </w:r>
          </w:p>
          <w:p w14:paraId="2685F19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auxiliar o de apoyo: [tipo], unidades [___].</w:t>
            </w:r>
          </w:p>
          <w:p w14:paraId="7B9279E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cedido o compartido: [detalle y origen].</w:t>
            </w:r>
          </w:p>
          <w:p w14:paraId="3D5AC43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acompaña reportaje fotográfico y/o relación de facturas, albaranes o documentos de cesión identificados con numeración correlativa.</w:t>
            </w:r>
          </w:p>
        </w:tc>
      </w:tr>
    </w:tbl>
    <w:p w14:paraId="280DE718" w14:textId="77777777" w:rsidR="00F35DAE" w:rsidRPr="00B40E15" w:rsidRDefault="00F35DAE" w:rsidP="00EF20F4">
      <w:pPr>
        <w:jc w:val="both"/>
        <w:rPr>
          <w:lang w:val="es-ES"/>
        </w:rPr>
      </w:pPr>
    </w:p>
    <w:p w14:paraId="3867535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6EF61A35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Cuando el volumen de material sea elevado, puede distinguirse entre material propio, cedido y alquilado, incorporando anexos fotográficos numerados.</w:t>
      </w:r>
    </w:p>
    <w:p w14:paraId="72585405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CO-5. Autorización, permiso o contrato de uso del espacio/instalación</w:t>
      </w:r>
    </w:p>
    <w:p w14:paraId="419C2BE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1F4CAF35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Sirve para acreditar la disponibilidad material del espacio deportivo y su adecuación al número de participantes, horarios y tipología de actividad.</w:t>
      </w:r>
    </w:p>
    <w:p w14:paraId="5BEA54E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47C7004C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espacio, instalación o centro donde se ejecuta el proyecto.</w:t>
      </w:r>
    </w:p>
    <w:p w14:paraId="3863452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Base jurídica de utilización: contrato, autorización, cesión, permiso o acuerdo.</w:t>
      </w:r>
    </w:p>
    <w:p w14:paraId="5361492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Franja horaria o periodo de uso autorizado.</w:t>
      </w:r>
    </w:p>
    <w:p w14:paraId="563F4DE7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Datos complementarios de superficie, aforo, unidades funcionales o ratio equivalente cuando existan.</w:t>
      </w:r>
    </w:p>
    <w:p w14:paraId="559C8BB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BEB5EE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1A9659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0AAB37D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CERTIFICACIÓN / DOCUMENTO DE DISPONIBILIDAD DEL ESPACIO DE EJECUCIÓN</w:t>
            </w:r>
          </w:p>
          <w:p w14:paraId="6589C87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lastRenderedPageBreak/>
              <w:t>La entidad declara y acredita que dispone del siguiente espacio para el desarrollo del proyecto:</w:t>
            </w:r>
          </w:p>
          <w:p w14:paraId="71DC27C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Instalación/centro: [denominación].</w:t>
            </w:r>
          </w:p>
          <w:p w14:paraId="25EF50D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Ubicación: [dirección o referencia].</w:t>
            </w:r>
          </w:p>
          <w:p w14:paraId="68FC331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Título habilitante: [contrato/autorización/permiso/cesión] de fecha [___].</w:t>
            </w:r>
          </w:p>
          <w:p w14:paraId="2E402EE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Periodo y horarios autorizados: [___].</w:t>
            </w:r>
          </w:p>
          <w:p w14:paraId="6F53327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Datos físicos relevantes: [aforo / m² / pistas / aulas / ratio equivalente].</w:t>
            </w:r>
          </w:p>
          <w:p w14:paraId="65C32EE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 copia del documento habilitante o certificación expedida por la persona responsable del espacio.</w:t>
            </w:r>
          </w:p>
        </w:tc>
      </w:tr>
    </w:tbl>
    <w:p w14:paraId="5FA4E84F" w14:textId="77777777" w:rsidR="00F35DAE" w:rsidRPr="00B40E15" w:rsidRDefault="00F35DAE" w:rsidP="00EF20F4">
      <w:pPr>
        <w:jc w:val="both"/>
        <w:rPr>
          <w:lang w:val="es-ES"/>
        </w:rPr>
      </w:pPr>
    </w:p>
    <w:p w14:paraId="54710C7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0FF8356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Si el espacio es municipal, escolar o cedido por tercero, debe identificarse de forma expresa la autorización o régimen de uso aplicable.</w:t>
      </w:r>
    </w:p>
    <w:p w14:paraId="40259A24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CO-6. Evidencias de valores, convivencia e incidencias</w:t>
      </w:r>
    </w:p>
    <w:p w14:paraId="7D973C3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2DEE8584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que el proyecto incorpora medidas estructuradas de convivencia, prevención y gestión de incidencias, así como la dimensión educativa o cívica vinculada a la práctica deportiva.</w:t>
      </w:r>
    </w:p>
    <w:p w14:paraId="3284E9F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300FF6A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Protocolo básico de actuación ante conflictos, incidencias o conductas contrarias a la convivencia.</w:t>
      </w:r>
    </w:p>
    <w:p w14:paraId="6F773E2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Modelos de registro de asistencia e incidencias.</w:t>
      </w:r>
    </w:p>
    <w:p w14:paraId="4C9899A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Medidas preventivas o formativas en materia de valores, respeto, juego limpio o convivencia.</w:t>
      </w:r>
    </w:p>
    <w:p w14:paraId="154AEDE4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En edad escolar, inclusión expresa de referencias de protección de menores cuando proceda.</w:t>
      </w:r>
    </w:p>
    <w:p w14:paraId="7694F7F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7C9BACD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BFA1BD8" w14:textId="77777777" w:rsidR="00F35DAE" w:rsidRPr="00F82388" w:rsidRDefault="00A66157" w:rsidP="00EF20F4">
            <w:pPr>
              <w:spacing w:after="20" w:line="240" w:lineRule="auto"/>
              <w:jc w:val="both"/>
              <w:rPr>
                <w:lang w:val="pt-PT"/>
              </w:rPr>
            </w:pPr>
            <w:r w:rsidRPr="00F82388">
              <w:rPr>
                <w:b/>
                <w:color w:val="1F4E79"/>
                <w:sz w:val="18"/>
                <w:lang w:val="pt-PT"/>
              </w:rPr>
              <w:t>MODELO ORIENTATIVO</w:t>
            </w:r>
          </w:p>
          <w:p w14:paraId="550B0835" w14:textId="77777777" w:rsidR="00F35DAE" w:rsidRPr="00F82388" w:rsidRDefault="00A66157" w:rsidP="00EF20F4">
            <w:pPr>
              <w:spacing w:after="20" w:line="240" w:lineRule="auto"/>
              <w:jc w:val="both"/>
              <w:rPr>
                <w:lang w:val="pt-PT"/>
              </w:rPr>
            </w:pPr>
            <w:r w:rsidRPr="00F82388">
              <w:rPr>
                <w:b/>
                <w:color w:val="1F4E79"/>
                <w:sz w:val="18"/>
                <w:lang w:val="pt-PT"/>
              </w:rPr>
              <w:t>PROTOCOLO BÁSICO DE CONVIVENCIA E INCIDENCIAS</w:t>
            </w:r>
          </w:p>
          <w:p w14:paraId="2346B1D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Objeto: establecer pautas de prevención, comunicación y tratamiento de incidencias producidas durante la actividad.</w:t>
            </w:r>
          </w:p>
          <w:p w14:paraId="6A20939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Medidas preventivas: información inicial a participantes y familias, normas básicas de convivencia, supervisión de grupos y canal interno de comunicación.</w:t>
            </w:r>
          </w:p>
          <w:p w14:paraId="7ECADA9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Registro: la entidad utilizará hojas de control de asistencia y ficha de incidencias con fecha, descripción, medidas adoptadas y seguimiento.</w:t>
            </w:r>
          </w:p>
          <w:p w14:paraId="4730279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Responsable: [nombre/cargo] asumirá la recepción y coordinación de las incidencias.</w:t>
            </w:r>
          </w:p>
          <w:p w14:paraId="1D6CE01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Medidas educativas o correctoras: [detalle].</w:t>
            </w:r>
          </w:p>
          <w:p w14:paraId="74DDD0A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6. Archivo y trazabilidad: los registros quedarán custodiados por la entidad.</w:t>
            </w:r>
          </w:p>
        </w:tc>
      </w:tr>
    </w:tbl>
    <w:p w14:paraId="7B431AF5" w14:textId="77777777" w:rsidR="00F35DAE" w:rsidRPr="00B40E15" w:rsidRDefault="00F35DAE" w:rsidP="00EF20F4">
      <w:pPr>
        <w:jc w:val="both"/>
        <w:rPr>
          <w:lang w:val="es-ES"/>
        </w:rPr>
      </w:pPr>
    </w:p>
    <w:p w14:paraId="586E1B4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319000F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Puede instrumentarse mediante un protocolo breve, acompañado de modelos de hoja de asistencia e incidencia.</w:t>
      </w:r>
    </w:p>
    <w:p w14:paraId="4123F8B2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CO-7. Documentación de becas/ayudas y datos agregados de participación</w:t>
      </w:r>
    </w:p>
    <w:p w14:paraId="1C0895D0" w14:textId="77777777" w:rsidR="00F35DAE" w:rsidRPr="00F82388" w:rsidRDefault="00A66157" w:rsidP="00EF20F4">
      <w:pPr>
        <w:rPr>
          <w:lang w:val="es-ES"/>
        </w:rPr>
      </w:pPr>
      <w:r w:rsidRPr="00F82388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F82388">
        <w:rPr>
          <w:lang w:val="es-ES"/>
        </w:rPr>
        <w:t>seudonimizada</w:t>
      </w:r>
      <w:proofErr w:type="spellEnd"/>
      <w:r w:rsidRPr="00F82388">
        <w:rPr>
          <w:lang w:val="es-ES"/>
        </w:rPr>
        <w:t>.</w:t>
      </w:r>
    </w:p>
    <w:p w14:paraId="10681B8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04F541D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acreditar el esfuerzo social del proyecto mediante ayudas internas, así como la composición agregada de la participación por sexo, edad y, en su caso, categoría.</w:t>
      </w:r>
    </w:p>
    <w:p w14:paraId="4FEBC49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Contenido mínimo recomendado</w:t>
      </w:r>
    </w:p>
    <w:p w14:paraId="22E20636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anonimizada de personas beneficiarias de beca o ayuda.</w:t>
      </w:r>
    </w:p>
    <w:p w14:paraId="54151D4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Criterios internos de concesión o normativa aplicable.</w:t>
      </w:r>
    </w:p>
    <w:p w14:paraId="491140E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Importe o modalidad de la ayuda.</w:t>
      </w:r>
    </w:p>
    <w:p w14:paraId="35F4A1E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Tabla agregada de participación por sexo, edad, nivel o categoría, sin datos identificativos.</w:t>
      </w:r>
    </w:p>
    <w:p w14:paraId="04F42B0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6BF4A76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622AA8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AF46C0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RELACIÓN ANONIMIZADA DE BECAS / AYUDAS Y CUADRO AGREGADO DE PARTICIPACIÓN</w:t>
            </w:r>
          </w:p>
          <w:p w14:paraId="2DE1663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A. Becas o ayudas concedidas:</w:t>
            </w:r>
          </w:p>
          <w:p w14:paraId="3B1A463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Registro 1: código interno [___] · tipo de ayuda [exención / bonificación / ayuda material] · criterio aplicado [___].</w:t>
            </w:r>
          </w:p>
          <w:p w14:paraId="7A053CD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Registro 2: [___].</w:t>
            </w:r>
          </w:p>
          <w:p w14:paraId="35FCFF0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B. Cuadro agregado de participación:</w:t>
            </w:r>
          </w:p>
          <w:p w14:paraId="45D02BB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Total participantes: [___].</w:t>
            </w:r>
          </w:p>
          <w:p w14:paraId="5E2A27E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sexo: [___].</w:t>
            </w:r>
          </w:p>
          <w:p w14:paraId="124AB97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franjas de edad: [___].</w:t>
            </w:r>
          </w:p>
          <w:p w14:paraId="57BADD0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categoría o grupo, cuando proceda: [___].</w:t>
            </w:r>
          </w:p>
        </w:tc>
      </w:tr>
    </w:tbl>
    <w:p w14:paraId="63986BAE" w14:textId="77777777" w:rsidR="00F35DAE" w:rsidRPr="00B40E15" w:rsidRDefault="00F35DAE" w:rsidP="00EF20F4">
      <w:pPr>
        <w:jc w:val="both"/>
        <w:rPr>
          <w:lang w:val="es-ES"/>
        </w:rPr>
      </w:pPr>
    </w:p>
    <w:p w14:paraId="6967D1B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4EE65691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La </w:t>
      </w:r>
      <w:proofErr w:type="spellStart"/>
      <w:r w:rsidRPr="00B40E15">
        <w:rPr>
          <w:lang w:val="es-ES"/>
        </w:rPr>
        <w:t>anonimización</w:t>
      </w:r>
      <w:proofErr w:type="spellEnd"/>
      <w:r w:rsidRPr="00B40E15">
        <w:rPr>
          <w:lang w:val="es-ES"/>
        </w:rPr>
        <w:t xml:space="preserve"> debe impedir la identificación directa de las personas beneficiarias. Los cuadros agregados deben ser coherentes con la solicitud.</w:t>
      </w:r>
    </w:p>
    <w:p w14:paraId="7593CBC5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CO-8. Evidencias de difusión y accesibilidad comunicativa</w:t>
      </w:r>
    </w:p>
    <w:p w14:paraId="41FD2F4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290B105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las acciones de comunicación desplegadas para dar a conocer el proyecto y valora su accesibilidad comunicativa.</w:t>
      </w:r>
    </w:p>
    <w:p w14:paraId="287F45E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35AA914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 acciones de difusión offline y digital.</w:t>
      </w:r>
    </w:p>
    <w:p w14:paraId="6B9343A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soportes, fechas y público objetivo.</w:t>
      </w:r>
    </w:p>
    <w:p w14:paraId="0B96493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Aportación de capturas, diseños, enlaces o publicaciones verificables.</w:t>
      </w:r>
    </w:p>
    <w:p w14:paraId="1F84633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medidas de claridad, lectura fácil, subtitulado, contraste o accesibilidad web/comunicativa cuando existan.</w:t>
      </w:r>
    </w:p>
    <w:p w14:paraId="34DF9F8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FECD783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1F7063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CB6F4A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MEMORIA BREVE DE DIFUSIÓN DEL PROYECTO</w:t>
            </w:r>
          </w:p>
          <w:p w14:paraId="11D38D4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relacionan las acciones de difusión y comunicación ejecutadas o previstas:</w:t>
            </w:r>
          </w:p>
          <w:p w14:paraId="7BDE82A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Cartelería / folleto / circular informativa: [fecha y soporte].</w:t>
            </w:r>
          </w:p>
          <w:p w14:paraId="22480A0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Web / redes sociales / plataforma digital: [URL o referencia].</w:t>
            </w:r>
          </w:p>
          <w:p w14:paraId="40B6817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Comunicación a centros, familias o entidades colaboradoras: [detalle].</w:t>
            </w:r>
          </w:p>
          <w:p w14:paraId="3490BB6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Medidas de accesibilidad comunicativa: [lectura clara, subtítulos, contraste, adaptación digital, etc.].</w:t>
            </w:r>
          </w:p>
          <w:p w14:paraId="2F71E86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adjuntan capturas, enlaces, diseños o documentos acreditativos.</w:t>
            </w:r>
          </w:p>
        </w:tc>
      </w:tr>
    </w:tbl>
    <w:p w14:paraId="7C14833E" w14:textId="77777777" w:rsidR="00F35DAE" w:rsidRPr="00B40E15" w:rsidRDefault="00F35DAE" w:rsidP="00EF20F4">
      <w:pPr>
        <w:jc w:val="both"/>
        <w:rPr>
          <w:lang w:val="es-ES"/>
        </w:rPr>
      </w:pPr>
    </w:p>
    <w:p w14:paraId="39FBECB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0B5FB3C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Las capturas o enlaces deben permitir una verificación objetiva, preferiblemente indicando fecha y soporte.</w:t>
      </w:r>
    </w:p>
    <w:p w14:paraId="3073E7D7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DOCUMENTO CO-9. Planes y evidencias de inclusión y accesibilidad</w:t>
      </w:r>
    </w:p>
    <w:p w14:paraId="6992020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216518C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verificar las medidas adoptadas para facilitar la participación efectiva de personas con necesidades diversas y la eliminación de barreras físicas, organizativas o comunicativas.</w:t>
      </w:r>
    </w:p>
    <w:p w14:paraId="3E74F17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275F8A1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Descripción de apoyos, ajustes razonables o adaptaciones metodológicas.</w:t>
      </w:r>
    </w:p>
    <w:p w14:paraId="1742635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medidas de accesibilidad física y comunicativa.</w:t>
      </w:r>
    </w:p>
    <w:p w14:paraId="68EA9EA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Coordinación con centro, recursos especializados o personal de apoyo cuando proceda.</w:t>
      </w:r>
    </w:p>
    <w:p w14:paraId="0BD6666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Evidencias documentales, gráficas o digitales que permitan su verificación.</w:t>
      </w:r>
    </w:p>
    <w:p w14:paraId="3B228A0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92E1693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1612D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4DED72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ANEXO DE INCLUSIÓN Y ACCESIBILIDAD DEL PROYECTO</w:t>
            </w:r>
          </w:p>
          <w:p w14:paraId="53F1648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Diagnóstico funcional: breve identificación de necesidades de accesibilidad previstas o detectadas.</w:t>
            </w:r>
          </w:p>
          <w:p w14:paraId="6EA9D1E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Medidas organizativas y metodológicas: adaptación de grupos, apoyos, instrucciones, tiempos o materiales.</w:t>
            </w:r>
          </w:p>
          <w:p w14:paraId="03E65C5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Accesibilidad física y comunicativa del espacio: [detalle].</w:t>
            </w:r>
          </w:p>
          <w:p w14:paraId="377246B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Coordinaciones externas o internas: [centro, servicios, familias, personal de apoyo, etc.].</w:t>
            </w:r>
          </w:p>
          <w:p w14:paraId="360F6F5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Evidencias adjuntas: fotografías, capturas, certificaciones, protocolos o documentos internos.</w:t>
            </w:r>
          </w:p>
        </w:tc>
      </w:tr>
    </w:tbl>
    <w:p w14:paraId="4824B5F5" w14:textId="77777777" w:rsidR="00F35DAE" w:rsidRPr="00B40E15" w:rsidRDefault="00F35DAE" w:rsidP="00EF20F4">
      <w:pPr>
        <w:jc w:val="both"/>
        <w:rPr>
          <w:lang w:val="es-ES"/>
        </w:rPr>
      </w:pPr>
    </w:p>
    <w:p w14:paraId="4365467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F4CB0CD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Las medidas de inclusión deben describirse de forma operativa y no meramente declarativa.</w:t>
      </w:r>
    </w:p>
    <w:p w14:paraId="5C276816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CO-10. Medidas de sostenibilidad y seguridad básica</w:t>
      </w:r>
    </w:p>
    <w:p w14:paraId="6ED0F5FF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617A27F4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Recoge las medidas mínimas del proyecto en materia de prevención básica, actuación ante incidencias y sostenibilidad ambiental u organizativa.</w:t>
      </w:r>
    </w:p>
    <w:p w14:paraId="265BA04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24204EBC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Designación de responsables y circuito interno de comunicación de incidencias.</w:t>
      </w:r>
    </w:p>
    <w:p w14:paraId="067949B5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Medidas básicas de seguridad, coordinación con instalación o centro y actuación ordinaria.</w:t>
      </w:r>
    </w:p>
    <w:p w14:paraId="760D5C3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Prácticas de sostenibilidad y uso responsable de materiales, energía o residuos.</w:t>
      </w:r>
    </w:p>
    <w:p w14:paraId="7996FA3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Vinculación con protocolos, instrucciones internas o fichas operativas.</w:t>
      </w:r>
    </w:p>
    <w:p w14:paraId="300B4E7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3F27C16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CCE877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A2EF42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FICHA DE MEDIDAS DE SEGURIDAD BÁSICA Y SOSTENIBILIDAD</w:t>
            </w:r>
          </w:p>
          <w:p w14:paraId="565A8BC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Responsable de referencia: [nombre/cargo].</w:t>
            </w:r>
          </w:p>
          <w:p w14:paraId="6AB085C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Seguridad básica: revisión ordinaria del espacio antes de la actividad, comunicación de incidencias, disponibilidad de contactos y coordinación con la instalación o centro.</w:t>
            </w:r>
          </w:p>
          <w:p w14:paraId="1108867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Actuación ante incidencias: identificación, comunicación, registro y seguimiento.</w:t>
            </w:r>
          </w:p>
          <w:p w14:paraId="0F1A9FE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Sostenibilidad: uso racional de consumibles, reducción de papel, reutilización de material, gestión de residuos y desplazamientos eficientes cuando proceda.</w:t>
            </w:r>
          </w:p>
          <w:p w14:paraId="0B7433C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Observaciones específicas del proyecto: [___].</w:t>
            </w:r>
          </w:p>
        </w:tc>
      </w:tr>
    </w:tbl>
    <w:p w14:paraId="088F0CF8" w14:textId="77777777" w:rsidR="00F35DAE" w:rsidRPr="00B40E15" w:rsidRDefault="00F35DAE" w:rsidP="00EF20F4">
      <w:pPr>
        <w:jc w:val="both"/>
        <w:rPr>
          <w:lang w:val="es-ES"/>
        </w:rPr>
      </w:pPr>
    </w:p>
    <w:p w14:paraId="72F149AD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2DA46BE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ficha puede ser breve, pero debe reflejar medidas reales y aplicables a la ejecución ordinaria del proyecto.</w:t>
      </w:r>
    </w:p>
    <w:p w14:paraId="17CC7914" w14:textId="77777777" w:rsidR="00F35DAE" w:rsidRPr="00B40E15" w:rsidRDefault="00A66157" w:rsidP="00EF20F4">
      <w:pPr>
        <w:pStyle w:val="Ttulo1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4.2. Ámbito DEPORTE EN EDAD ESCOLAR (EE)</w:t>
      </w:r>
    </w:p>
    <w:p w14:paraId="1A4DA6E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En este ámbito se valoran los criterios B.1, B.2, B.3 y B.5. El criterio B.4 no resulta aplicable cuando la duración del proyecto esté predeterminada por el programa escolar municipal correspondiente. Debe prestarse especial atención a la coherencia pedagógica y, en su caso, a la protección de menores.</w:t>
      </w:r>
    </w:p>
    <w:p w14:paraId="3009571F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EE-0. Declaración responsable sobre veracidad de los datos estructurados del Bloque B</w:t>
      </w:r>
    </w:p>
    <w:p w14:paraId="715FFA41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0A108016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Constituye el soporte general de cierre y validación de la información consignada en la solicitud, en el Excel y en el resto de </w:t>
      </w:r>
      <w:proofErr w:type="gramStart"/>
      <w:r w:rsidRPr="00B40E15">
        <w:rPr>
          <w:lang w:val="es-ES"/>
        </w:rPr>
        <w:t>anexos</w:t>
      </w:r>
      <w:proofErr w:type="gramEnd"/>
      <w:r w:rsidRPr="00B40E15">
        <w:rPr>
          <w:lang w:val="es-ES"/>
        </w:rPr>
        <w:t xml:space="preserve"> del Bloque B.</w:t>
      </w:r>
    </w:p>
    <w:p w14:paraId="360E71D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6331C7C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completa de la entidad y de la persona representante.</w:t>
      </w:r>
    </w:p>
    <w:p w14:paraId="07CAF1F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la convocatoria, anualidad, ámbito y proyecto presentado.</w:t>
      </w:r>
    </w:p>
    <w:p w14:paraId="0FB2740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Manifestación expresa de veracidad, exactitud e integridad de los datos declarados.</w:t>
      </w:r>
    </w:p>
    <w:p w14:paraId="4C1A8A8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Compromiso de mantener la documentación a disposición del órgano instructor y de atender requerimientos de subsanación o verificación por muestreo.</w:t>
      </w:r>
    </w:p>
    <w:p w14:paraId="3140862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Fecha, firma y, en su caso, sello de la entidad.</w:t>
      </w:r>
    </w:p>
    <w:p w14:paraId="13665ED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6825DD48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51BA3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2F62CFB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DECLARACIÓN RESPONSABLE SOBRE LA VERACIDAD DE LOS DATOS DEL BLOQUE B</w:t>
            </w:r>
          </w:p>
          <w:p w14:paraId="7CC673B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Entidad: [DENOMINACIÓN COMPLETA] · CIF: [___] · Ámbito: EE · Código documental: EE-0</w:t>
            </w:r>
          </w:p>
          <w:p w14:paraId="645333F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D./Dña. [NOMBRE Y APELLIDOS], en calidad de representante legal de la entidad indicada, DECLARA BAJO SU RESPONSABILIDAD:</w:t>
            </w:r>
          </w:p>
          <w:p w14:paraId="66FC580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Que los datos estructurados consignados en la solicitud, en los anexos y en la documentación presentada para la valoración del Bloque B son ciertos, completos y verificables.</w:t>
            </w:r>
          </w:p>
          <w:p w14:paraId="79C9D63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Que la entidad dispone de los documentos soporte originales y los pondrá a disposición del órgano instructor o de la comisión técnica cuando sean requeridos.</w:t>
            </w:r>
          </w:p>
          <w:p w14:paraId="4F2BD55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Que conoce que la inexactitud, falsedad u omisión esencial de cualquier dato podrá dar lugar a los efectos previstos en la normativa aplicable.</w:t>
            </w:r>
          </w:p>
          <w:p w14:paraId="5FA56BC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 [localidad], a [fecha]. Firma de la representación legal.</w:t>
            </w:r>
          </w:p>
        </w:tc>
      </w:tr>
    </w:tbl>
    <w:p w14:paraId="0FA70161" w14:textId="77777777" w:rsidR="00F35DAE" w:rsidRPr="00B40E15" w:rsidRDefault="00F35DAE" w:rsidP="00EF20F4">
      <w:pPr>
        <w:jc w:val="both"/>
        <w:rPr>
          <w:lang w:val="es-ES"/>
        </w:rPr>
      </w:pPr>
    </w:p>
    <w:p w14:paraId="14ECA123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54EE665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Puede formularse en documento independiente o integrarse en un anexo final de cierre del Bloque B, siempre que se identifique con claridad el ámbito y el proyecto.</w:t>
      </w:r>
    </w:p>
    <w:p w14:paraId="58D94BBB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EE-1. Anexo de personal del proyecto y evidencias de titulación/nombramiento</w:t>
      </w:r>
    </w:p>
    <w:p w14:paraId="233B3840" w14:textId="77777777" w:rsidR="00F35DAE" w:rsidRPr="00B40E15" w:rsidRDefault="00A66157" w:rsidP="00EF20F4">
      <w:pPr>
        <w:rPr>
          <w:lang w:val="es-ES"/>
        </w:rPr>
      </w:pPr>
      <w:r w:rsidRPr="00B40E15">
        <w:rPr>
          <w:u w:val="single"/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B40E15">
        <w:rPr>
          <w:u w:val="single"/>
          <w:lang w:val="es-ES"/>
        </w:rPr>
        <w:t>seudonimizada</w:t>
      </w:r>
      <w:proofErr w:type="spellEnd"/>
      <w:r w:rsidRPr="00B40E15">
        <w:rPr>
          <w:u w:val="single"/>
          <w:lang w:val="es-ES"/>
        </w:rPr>
        <w:t>.</w:t>
      </w:r>
    </w:p>
    <w:p w14:paraId="31E9B7A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6E36872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 adscripción efectiva de personal técnico al proyecto, la existencia de coordinación o dirección técnica y el soporte habilitante o profesional que corresponda.</w:t>
      </w:r>
    </w:p>
    <w:p w14:paraId="3CEC0A6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465821C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nominal del personal adscrito al proyecto con indicación de rol, categoría o función, dedicación temporal y periodo de participación.</w:t>
      </w:r>
    </w:p>
    <w:p w14:paraId="3E15B68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lastRenderedPageBreak/>
        <w:t>Identificación de la persona que asume la dirección o coordinación técnica.</w:t>
      </w:r>
    </w:p>
    <w:p w14:paraId="62071E1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la titulación oficial, acreditación profesional o nombramiento aplicable en cada caso.</w:t>
      </w:r>
    </w:p>
    <w:p w14:paraId="461A778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Previsión de soporte documental verificable: títulos, certificados, actas, nombramientos o consultas a registros.</w:t>
      </w:r>
    </w:p>
    <w:p w14:paraId="0067623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170C0A6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92F7CF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4DDB122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ANEXO DE PERSONAL DEL PROYECTO</w:t>
            </w:r>
          </w:p>
          <w:p w14:paraId="6853A63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Proyecto / ámbito: [DENOMINACIÓN DEL PROYECTO] / EE</w:t>
            </w:r>
          </w:p>
          <w:p w14:paraId="6C1C14F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incorpora la relación del personal técnico asignado al proyecto, con adscripción efectiva durante el periodo subvencionable:</w:t>
            </w:r>
          </w:p>
          <w:p w14:paraId="0C5D668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Técnico/a 1: [nombre y apellidos] · Rol: [entrenador/a, monitor/a, coordinador/a…] · Titulación/acreditación: [___] · Dedicación: [___ h/semana o mes] · Periodo: [inicio-fin].</w:t>
            </w:r>
          </w:p>
          <w:p w14:paraId="763238C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Técnico/a 2: [___].</w:t>
            </w:r>
          </w:p>
          <w:p w14:paraId="7FBA1DC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Dirección o coordinación técnica: [nombre], designada mediante [acta/nombramiento/certificación] de fecha [___].</w:t>
            </w:r>
          </w:p>
          <w:p w14:paraId="221597E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hace constar que los títulos, certificados o evidencias de habilitación profesional obran en poder de la entidad y podrán aportarse o verificarse por muestreo.</w:t>
            </w:r>
          </w:p>
        </w:tc>
      </w:tr>
    </w:tbl>
    <w:p w14:paraId="4D9B6A55" w14:textId="77777777" w:rsidR="00F35DAE" w:rsidRPr="00B40E15" w:rsidRDefault="00F35DAE" w:rsidP="00EF20F4">
      <w:pPr>
        <w:jc w:val="both"/>
        <w:rPr>
          <w:lang w:val="es-ES"/>
        </w:rPr>
      </w:pPr>
    </w:p>
    <w:p w14:paraId="5E4B2A6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04A67E00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Es recomendable acompañar este anexo de una tabla Excel o cuadro resumen que facilite el cruce entre personal, horarios y dedicación declarada.</w:t>
      </w:r>
    </w:p>
    <w:p w14:paraId="023C6B8B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EE-2. Anexo o dossier de programación didáctica del proyecto</w:t>
      </w:r>
    </w:p>
    <w:p w14:paraId="62F6670C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21DC1001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Es la pieza central del Bloque B para acreditar la calidad técnica del proyecto, la adecuación a las personas participantes, la metodología de trabajo y el sistema de seguimiento y evaluación.</w:t>
      </w:r>
    </w:p>
    <w:p w14:paraId="125EBC4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57698EF6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proyecto, destinatarios, objetivos generales y específicos.</w:t>
      </w:r>
    </w:p>
    <w:p w14:paraId="079E62C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Contenidos, metodología, organización temporal y fases de desarrollo.</w:t>
      </w:r>
    </w:p>
    <w:p w14:paraId="624096A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Cronograma general y estructura de sesiones o unidades.</w:t>
      </w:r>
    </w:p>
    <w:p w14:paraId="62E16CF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Sistema de evaluación, indicadores y procedimiento de devolución o mejora.</w:t>
      </w:r>
    </w:p>
    <w:p w14:paraId="7D1F6007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Aportación de un ejemplo de ficha de sesión o unidad y de un instrumento de evaluación.</w:t>
      </w:r>
    </w:p>
    <w:p w14:paraId="37B3F43D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5DC6CE57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DADA03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8E7AEC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DOSSIER DE PROGRAMACIÓN DEL PROYECTO</w:t>
            </w:r>
          </w:p>
          <w:p w14:paraId="4B28D17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Índice mínimo recomendado:</w:t>
            </w:r>
          </w:p>
          <w:p w14:paraId="77F9E0B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Denominación del proyecto y entidad responsable.</w:t>
            </w:r>
          </w:p>
          <w:p w14:paraId="482F5FD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Diagnóstico breve y perfil de participantes.</w:t>
            </w:r>
          </w:p>
          <w:p w14:paraId="5C7CA95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Objetivos del proyecto.</w:t>
            </w:r>
          </w:p>
          <w:p w14:paraId="3578B66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Contenidos y metodología de intervención.</w:t>
            </w:r>
          </w:p>
          <w:p w14:paraId="72FAAB2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Cronograma o secuenciación por fases, meses o unidades.</w:t>
            </w:r>
          </w:p>
          <w:p w14:paraId="15846B7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6. Organización de grupos, ratios previstas y coordinación técnica.</w:t>
            </w:r>
          </w:p>
          <w:p w14:paraId="141C1AA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7. Sistema de evaluación, registros e indicadores de seguimiento.</w:t>
            </w:r>
          </w:p>
          <w:p w14:paraId="1536A79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 xml:space="preserve">8. Medidas de valores, inclusión, seguridad y mejora </w:t>
            </w:r>
            <w:proofErr w:type="gramStart"/>
            <w:r w:rsidRPr="00B40E15">
              <w:rPr>
                <w:sz w:val="18"/>
                <w:lang w:val="es-ES"/>
              </w:rPr>
              <w:t>continua</w:t>
            </w:r>
            <w:proofErr w:type="gramEnd"/>
            <w:r w:rsidRPr="00B40E15">
              <w:rPr>
                <w:sz w:val="18"/>
                <w:lang w:val="es-ES"/>
              </w:rPr>
              <w:t xml:space="preserve"> vinculadas al proyecto.</w:t>
            </w:r>
          </w:p>
          <w:p w14:paraId="6CC85DE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Anexos mínimos: a) una ficha de sesión/unidad; b) un instrumento de evaluación o registro.</w:t>
            </w:r>
          </w:p>
        </w:tc>
      </w:tr>
    </w:tbl>
    <w:p w14:paraId="2EE6C9A1" w14:textId="77777777" w:rsidR="00F35DAE" w:rsidRPr="00B40E15" w:rsidRDefault="00F35DAE" w:rsidP="00EF20F4">
      <w:pPr>
        <w:jc w:val="both"/>
        <w:rPr>
          <w:lang w:val="es-ES"/>
        </w:rPr>
      </w:pPr>
    </w:p>
    <w:p w14:paraId="66D2002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Observación de uso</w:t>
      </w:r>
    </w:p>
    <w:p w14:paraId="215CA9C4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programación puede presentarse como dossier completo o como memoria técnica estructurada; en todo caso debe ser coherente con horarios, grupos, personal y medios materiales.</w:t>
      </w:r>
    </w:p>
    <w:p w14:paraId="7AE9969F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EE-3. Cuadro de horarios por grupo/centro/instalación y técnicos simultáneos</w:t>
      </w:r>
    </w:p>
    <w:p w14:paraId="6E444A7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4CE9CF6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comprobar la organización temporal real del proyecto y, en su caso, calcular ratios técnico/deportistas y duración efectiva.</w:t>
      </w:r>
    </w:p>
    <w:p w14:paraId="40C6C5B0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En el ámbito EE este documento se centra en la estructura horaria real del proyecto y en la asignación técnica simultánea, no siendo exigible una acreditación autónoma de duración cuando el calendario venga impuesto por el programa municipal.</w:t>
      </w:r>
    </w:p>
    <w:p w14:paraId="249AC2E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6034338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 grupos, categorías, centros o franjas horarias.</w:t>
      </w:r>
    </w:p>
    <w:p w14:paraId="4DAA3F9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espacio o instalación utilizada.</w:t>
      </w:r>
    </w:p>
    <w:p w14:paraId="1756C43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Número de técnicos asignados en cada tramo simultáneo.</w:t>
      </w:r>
    </w:p>
    <w:p w14:paraId="76B1966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Fechas de inicio y finalización del proyecto cuando proceda.</w:t>
      </w:r>
    </w:p>
    <w:p w14:paraId="15E4621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al calendario competitivo o programa municipal, si resulta aplicable.</w:t>
      </w:r>
    </w:p>
    <w:p w14:paraId="7592B58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F22FC2C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84B2BA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6D75CB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CUADRO DE HORARIOS POR GRUPO / CENTRO / INSTALACIÓN</w:t>
            </w:r>
          </w:p>
          <w:p w14:paraId="5F0BF22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Centro o sede: [___] · grupo: [___] · instalación/espacio: [___] · días y horas: [___] · técnicos simultáneos: [___].</w:t>
            </w:r>
          </w:p>
          <w:p w14:paraId="6854B12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Centro o sede: [___].</w:t>
            </w:r>
          </w:p>
          <w:p w14:paraId="141E1FB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 caso de programa municipal con calendario predeterminado, se hará constar tal circunstancia y se identificará la referencia del programa aplicable.</w:t>
            </w:r>
          </w:p>
          <w:p w14:paraId="62B32F1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 cuadro-resumen firmado por la coordinación del proyecto.</w:t>
            </w:r>
          </w:p>
        </w:tc>
      </w:tr>
    </w:tbl>
    <w:p w14:paraId="4C30E3E6" w14:textId="77777777" w:rsidR="00F35DAE" w:rsidRPr="00B40E15" w:rsidRDefault="00F35DAE" w:rsidP="00EF20F4">
      <w:pPr>
        <w:jc w:val="both"/>
        <w:rPr>
          <w:lang w:val="es-ES"/>
        </w:rPr>
      </w:pPr>
    </w:p>
    <w:p w14:paraId="0AA3C613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47F2805F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El cuadro horario debe ser legible y permitir comprobar simultaneidades. Si existe variación por periodos, conviene separar trimestres, fases o bloques temporales.</w:t>
      </w:r>
    </w:p>
    <w:p w14:paraId="3D33A291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EE-4. Inventario de material afecto al proyecto y evidencias</w:t>
      </w:r>
    </w:p>
    <w:p w14:paraId="00F0574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1F5177B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 suficiencia y adecuación de los medios materiales puestos a disposición del proyecto.</w:t>
      </w:r>
    </w:p>
    <w:p w14:paraId="136A8C6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799970D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del material específico y auxiliar afecto al proyecto.</w:t>
      </w:r>
    </w:p>
    <w:p w14:paraId="0E8A143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Cuantificación de unidades y, en su caso, estado de conservación.</w:t>
      </w:r>
    </w:p>
    <w:p w14:paraId="6236AE64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titularidad, cesión o disponibilidad.</w:t>
      </w:r>
    </w:p>
    <w:p w14:paraId="66CD0A7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Vinculación con fotografías, facturas, albaranes o documentos de cesión, al menos a efectos de muestreo.</w:t>
      </w:r>
    </w:p>
    <w:p w14:paraId="6316824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6836B1A4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190562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4945DBC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INVENTARIO DE MATERIAL AFECTO AL PROYECTO</w:t>
            </w:r>
          </w:p>
          <w:p w14:paraId="180D316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relaciona el material disponible y afecto al desarrollo ordinario del proyecto:</w:t>
            </w:r>
          </w:p>
          <w:p w14:paraId="4D2CA9D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lastRenderedPageBreak/>
              <w:t>— Material principal: [tipo], unidades [___], uso previsto [___], observaciones [___].</w:t>
            </w:r>
          </w:p>
          <w:p w14:paraId="457C4EC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auxiliar o de apoyo: [tipo], unidades [___].</w:t>
            </w:r>
          </w:p>
          <w:p w14:paraId="4CE738E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cedido o compartido: [detalle y origen].</w:t>
            </w:r>
          </w:p>
          <w:p w14:paraId="5D7EE57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acompaña reportaje fotográfico y/o relación de facturas, albaranes o documentos de cesión identificados con numeración correlativa.</w:t>
            </w:r>
          </w:p>
        </w:tc>
      </w:tr>
    </w:tbl>
    <w:p w14:paraId="1549DA7D" w14:textId="77777777" w:rsidR="00F35DAE" w:rsidRPr="00B40E15" w:rsidRDefault="00F35DAE" w:rsidP="00EF20F4">
      <w:pPr>
        <w:jc w:val="both"/>
        <w:rPr>
          <w:lang w:val="es-ES"/>
        </w:rPr>
      </w:pPr>
    </w:p>
    <w:p w14:paraId="4D4FB531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05E6F31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Cuando el volumen de material sea elevado, puede distinguirse entre material propio, cedido y alquilado, incorporando anexos fotográficos numerados.</w:t>
      </w:r>
    </w:p>
    <w:p w14:paraId="08088E7A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EE-5. Autorización, permiso o contrato de uso del espacio/instalación</w:t>
      </w:r>
    </w:p>
    <w:p w14:paraId="4B4E9EFC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2235FA06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Sirve para acreditar la disponibilidad material del espacio deportivo y su adecuación al número de participantes, horarios y tipología de actividad.</w:t>
      </w:r>
    </w:p>
    <w:p w14:paraId="0BC56EC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30389846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espacio, instalación o centro donde se ejecuta el proyecto.</w:t>
      </w:r>
    </w:p>
    <w:p w14:paraId="06367B3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Base jurídica de utilización: contrato, autorización, cesión, permiso o acuerdo.</w:t>
      </w:r>
    </w:p>
    <w:p w14:paraId="7320BE65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Franja horaria o periodo de uso autorizado.</w:t>
      </w:r>
    </w:p>
    <w:p w14:paraId="4A35205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Datos complementarios de superficie, aforo, unidades funcionales o ratio equivalente cuando existan.</w:t>
      </w:r>
    </w:p>
    <w:p w14:paraId="7326F9A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52670E49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945720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3833A2D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CERTIFICACIÓN / DOCUMENTO DE DISPONIBILIDAD DEL ESPACIO DE EJECUCIÓN</w:t>
            </w:r>
          </w:p>
          <w:p w14:paraId="2FFB3CC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La entidad declara y acredita que dispone del siguiente espacio para el desarrollo del proyecto:</w:t>
            </w:r>
          </w:p>
          <w:p w14:paraId="5458090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Instalación/centro: [denominación].</w:t>
            </w:r>
          </w:p>
          <w:p w14:paraId="505FC7E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Ubicación: [dirección o referencia].</w:t>
            </w:r>
          </w:p>
          <w:p w14:paraId="0584F21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Título habilitante: [contrato/autorización/permiso/cesión] de fecha [___].</w:t>
            </w:r>
          </w:p>
          <w:p w14:paraId="58490C6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Periodo y horarios autorizados: [___].</w:t>
            </w:r>
          </w:p>
          <w:p w14:paraId="056E1C1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Datos físicos relevantes: [aforo / m² / pistas / aulas / ratio equivalente].</w:t>
            </w:r>
          </w:p>
          <w:p w14:paraId="6C38998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 copia del documento habilitante o certificación expedida por la persona responsable del espacio.</w:t>
            </w:r>
          </w:p>
        </w:tc>
      </w:tr>
    </w:tbl>
    <w:p w14:paraId="569BE78D" w14:textId="77777777" w:rsidR="00F35DAE" w:rsidRPr="00B40E15" w:rsidRDefault="00F35DAE" w:rsidP="00EF20F4">
      <w:pPr>
        <w:jc w:val="both"/>
        <w:rPr>
          <w:lang w:val="es-ES"/>
        </w:rPr>
      </w:pPr>
    </w:p>
    <w:p w14:paraId="360EEEA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75E7569C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Si el espacio es municipal, escolar o cedido por tercero, debe identificarse de forma expresa la autorización o régimen de uso aplicable.</w:t>
      </w:r>
    </w:p>
    <w:p w14:paraId="46F290DD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EE-6. Evidencias de valores, convivencia e incidencias</w:t>
      </w:r>
    </w:p>
    <w:p w14:paraId="62AC413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054F5133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que el proyecto incorpora medidas estructuradas de convivencia, prevención y gestión de incidencias, así como la dimensión educativa o cívica vinculada a la práctica deportiva.</w:t>
      </w:r>
    </w:p>
    <w:p w14:paraId="4EEAC00F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En edad escolar conviene incorporar, cuando resulte procedente, referencias expresas a pautas de protección de menores, comunicación con familias y salvaguarda básica.</w:t>
      </w:r>
    </w:p>
    <w:p w14:paraId="1ED6D193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3232AAE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Protocolo básico de actuación ante conflictos, incidencias o conductas contrarias a la convivencia.</w:t>
      </w:r>
    </w:p>
    <w:p w14:paraId="5CD22F3C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Modelos de registro de asistencia e incidencias.</w:t>
      </w:r>
    </w:p>
    <w:p w14:paraId="066B052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Medidas preventivas o formativas en materia de valores, respeto, juego limpio o convivencia.</w:t>
      </w:r>
    </w:p>
    <w:p w14:paraId="52B1D31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En edad escolar, inclusión expresa de referencias de protección de menores cuando proceda.</w:t>
      </w:r>
    </w:p>
    <w:p w14:paraId="0AFC8B2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2F679839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5731091" w14:textId="77777777" w:rsidR="00F35DAE" w:rsidRPr="00F82388" w:rsidRDefault="00A66157" w:rsidP="00EF20F4">
            <w:pPr>
              <w:spacing w:after="20" w:line="240" w:lineRule="auto"/>
              <w:jc w:val="both"/>
              <w:rPr>
                <w:lang w:val="pt-PT"/>
              </w:rPr>
            </w:pPr>
            <w:r w:rsidRPr="00F82388">
              <w:rPr>
                <w:b/>
                <w:color w:val="1F4E79"/>
                <w:sz w:val="18"/>
                <w:lang w:val="pt-PT"/>
              </w:rPr>
              <w:t>MODELO ORIENTATIVO</w:t>
            </w:r>
          </w:p>
          <w:p w14:paraId="7A4F4365" w14:textId="77777777" w:rsidR="00F35DAE" w:rsidRPr="00F82388" w:rsidRDefault="00A66157" w:rsidP="00EF20F4">
            <w:pPr>
              <w:spacing w:after="20" w:line="240" w:lineRule="auto"/>
              <w:jc w:val="both"/>
              <w:rPr>
                <w:lang w:val="pt-PT"/>
              </w:rPr>
            </w:pPr>
            <w:r w:rsidRPr="00F82388">
              <w:rPr>
                <w:b/>
                <w:color w:val="1F4E79"/>
                <w:sz w:val="18"/>
                <w:lang w:val="pt-PT"/>
              </w:rPr>
              <w:t>PROTOCOLO BÁSICO DE CONVIVENCIA E INCIDENCIAS</w:t>
            </w:r>
          </w:p>
          <w:p w14:paraId="4DD966C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Objeto: establecer pautas de prevención, comunicación y tratamiento de incidencias producidas durante la actividad.</w:t>
            </w:r>
          </w:p>
          <w:p w14:paraId="284918D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Medidas preventivas: información inicial a participantes y familias, normas básicas de convivencia, supervisión de grupos y canal interno de comunicación.</w:t>
            </w:r>
          </w:p>
          <w:p w14:paraId="174AD88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Registro: la entidad utilizará hojas de control de asistencia y ficha de incidencias con fecha, descripción, medidas adoptadas y seguimiento.</w:t>
            </w:r>
          </w:p>
          <w:p w14:paraId="2D62A15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Responsable: [nombre/cargo] asumirá la recepción y coordinación de las incidencias.</w:t>
            </w:r>
          </w:p>
          <w:p w14:paraId="3BD56E9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Medidas educativas o correctoras: [detalle].</w:t>
            </w:r>
          </w:p>
          <w:p w14:paraId="05FF54D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7. Cuando proceda, se incorporarán pautas básicas de protección de menores y comunicación con familias o centro educativo.</w:t>
            </w:r>
          </w:p>
        </w:tc>
      </w:tr>
    </w:tbl>
    <w:p w14:paraId="344798CD" w14:textId="77777777" w:rsidR="00F35DAE" w:rsidRPr="00B40E15" w:rsidRDefault="00F35DAE" w:rsidP="00EF20F4">
      <w:pPr>
        <w:jc w:val="both"/>
        <w:rPr>
          <w:lang w:val="es-ES"/>
        </w:rPr>
      </w:pPr>
    </w:p>
    <w:p w14:paraId="39BDBF0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3F552443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Puede instrumentarse mediante un protocolo breve, acompañado de modelos de hoja de asistencia e incidencia.</w:t>
      </w:r>
    </w:p>
    <w:p w14:paraId="405D0032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EE-7. Documentación de becas/ayudas y datos agregados de participación</w:t>
      </w:r>
    </w:p>
    <w:p w14:paraId="4ADD608B" w14:textId="77777777" w:rsidR="00F35DAE" w:rsidRPr="00F82388" w:rsidRDefault="00A66157" w:rsidP="00EF20F4">
      <w:pPr>
        <w:rPr>
          <w:lang w:val="es-ES"/>
        </w:rPr>
      </w:pPr>
      <w:r w:rsidRPr="00F82388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F82388">
        <w:rPr>
          <w:lang w:val="es-ES"/>
        </w:rPr>
        <w:t>seudonimizada</w:t>
      </w:r>
      <w:proofErr w:type="spellEnd"/>
      <w:r w:rsidRPr="00F82388">
        <w:rPr>
          <w:lang w:val="es-ES"/>
        </w:rPr>
        <w:t>.</w:t>
      </w:r>
    </w:p>
    <w:p w14:paraId="29CDA14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50B18A32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acreditar el esfuerzo social del proyecto mediante ayudas internas, así como la composición agregada de la participación por sexo, edad y, en su caso, categoría.</w:t>
      </w:r>
    </w:p>
    <w:p w14:paraId="460F72BC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59B17694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anonimizada de personas beneficiarias de beca o ayuda.</w:t>
      </w:r>
    </w:p>
    <w:p w14:paraId="081EF545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Criterios internos de concesión o normativa aplicable.</w:t>
      </w:r>
    </w:p>
    <w:p w14:paraId="26B401F4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Importe o modalidad de la ayuda.</w:t>
      </w:r>
    </w:p>
    <w:p w14:paraId="62BBB5B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Tabla agregada de participación por sexo, edad, nivel o categoría, sin datos identificativos.</w:t>
      </w:r>
    </w:p>
    <w:p w14:paraId="56374A01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7D40C92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21EF35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86AF8F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RELACIÓN ANONIMIZADA DE BECAS / AYUDAS Y CUADRO AGREGADO DE PARTICIPACIÓN</w:t>
            </w:r>
          </w:p>
          <w:p w14:paraId="5ADD44A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A. Becas o ayudas concedidas:</w:t>
            </w:r>
          </w:p>
          <w:p w14:paraId="75A0050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Registro 1: código interno [___] · tipo de ayuda [exención / bonificación / ayuda material] · criterio aplicado [___].</w:t>
            </w:r>
          </w:p>
          <w:p w14:paraId="16EE8EA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Registro 2: [___].</w:t>
            </w:r>
          </w:p>
          <w:p w14:paraId="58E368B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B. Cuadro agregado de participación:</w:t>
            </w:r>
          </w:p>
          <w:p w14:paraId="273542B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Total participantes: [___].</w:t>
            </w:r>
          </w:p>
          <w:p w14:paraId="414C771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sexo: [___].</w:t>
            </w:r>
          </w:p>
          <w:p w14:paraId="2D8076D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franjas de edad: [___].</w:t>
            </w:r>
          </w:p>
          <w:p w14:paraId="345B90F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categoría o grupo, cuando proceda: [___].</w:t>
            </w:r>
          </w:p>
        </w:tc>
      </w:tr>
    </w:tbl>
    <w:p w14:paraId="5CF31E85" w14:textId="77777777" w:rsidR="00F35DAE" w:rsidRPr="00B40E15" w:rsidRDefault="00F35DAE" w:rsidP="00EF20F4">
      <w:pPr>
        <w:jc w:val="both"/>
        <w:rPr>
          <w:lang w:val="es-ES"/>
        </w:rPr>
      </w:pPr>
    </w:p>
    <w:p w14:paraId="75E6BA3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2F82D162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La </w:t>
      </w:r>
      <w:proofErr w:type="spellStart"/>
      <w:r w:rsidRPr="00B40E15">
        <w:rPr>
          <w:lang w:val="es-ES"/>
        </w:rPr>
        <w:t>anonimización</w:t>
      </w:r>
      <w:proofErr w:type="spellEnd"/>
      <w:r w:rsidRPr="00B40E15">
        <w:rPr>
          <w:lang w:val="es-ES"/>
        </w:rPr>
        <w:t xml:space="preserve"> debe impedir la identificación directa de las personas beneficiarias. Los cuadros agregados deben ser coherentes con la solicitud.</w:t>
      </w:r>
    </w:p>
    <w:p w14:paraId="48A76AC0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DOCUMENTO EE-8. Evidencias de difusión y accesibilidad comunicativa</w:t>
      </w:r>
    </w:p>
    <w:p w14:paraId="59B732E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642871A7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las acciones de comunicación desplegadas para dar a conocer el proyecto y valora su accesibilidad comunicativa.</w:t>
      </w:r>
    </w:p>
    <w:p w14:paraId="7E9CF42C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66503A6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 acciones de difusión offline y digital.</w:t>
      </w:r>
    </w:p>
    <w:p w14:paraId="2EDCD24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soportes, fechas y público objetivo.</w:t>
      </w:r>
    </w:p>
    <w:p w14:paraId="687C310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Aportación de capturas, diseños, enlaces o publicaciones verificables.</w:t>
      </w:r>
    </w:p>
    <w:p w14:paraId="7F72CD8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medidas de claridad, lectura fácil, subtitulado, contraste o accesibilidad web/comunicativa cuando existan.</w:t>
      </w:r>
    </w:p>
    <w:p w14:paraId="7244E13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67157FB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7817F0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DF4283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MEMORIA BREVE DE DIFUSIÓN DEL PROYECTO</w:t>
            </w:r>
          </w:p>
          <w:p w14:paraId="3AB7573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relacionan las acciones de difusión y comunicación ejecutadas o previstas:</w:t>
            </w:r>
          </w:p>
          <w:p w14:paraId="2699AA4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Cartelería / folleto / circular informativa: [fecha y soporte].</w:t>
            </w:r>
          </w:p>
          <w:p w14:paraId="702642B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Web / redes sociales / plataforma digital: [URL o referencia].</w:t>
            </w:r>
          </w:p>
          <w:p w14:paraId="06D9D63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Comunicación a centros, familias o entidades colaboradoras: [detalle].</w:t>
            </w:r>
          </w:p>
          <w:p w14:paraId="6DFC12A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Medidas de accesibilidad comunicativa: [lectura clara, subtítulos, contraste, adaptación digital, etc.].</w:t>
            </w:r>
          </w:p>
          <w:p w14:paraId="7A64C1F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adjuntan capturas, enlaces, diseños o documentos acreditativos.</w:t>
            </w:r>
          </w:p>
        </w:tc>
      </w:tr>
    </w:tbl>
    <w:p w14:paraId="4548DD6C" w14:textId="77777777" w:rsidR="00F35DAE" w:rsidRPr="00B40E15" w:rsidRDefault="00F35DAE" w:rsidP="00EF20F4">
      <w:pPr>
        <w:jc w:val="both"/>
        <w:rPr>
          <w:lang w:val="es-ES"/>
        </w:rPr>
      </w:pPr>
    </w:p>
    <w:p w14:paraId="17635CA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59E5C257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Las capturas o enlaces deben permitir una verificación objetiva, preferiblemente indicando fecha y soporte.</w:t>
      </w:r>
    </w:p>
    <w:p w14:paraId="5E5D5760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EE-9. Planes y evidencias de inclusión y accesibilidad</w:t>
      </w:r>
    </w:p>
    <w:p w14:paraId="3DEDDA9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68E6943C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verificar las medidas adoptadas para facilitar la participación efectiva de personas con necesidades diversas y la eliminación de barreras físicas, organizativas o comunicativas.</w:t>
      </w:r>
    </w:p>
    <w:p w14:paraId="70D1BE6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398251E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Descripción de apoyos, ajustes razonables o adaptaciones metodológicas.</w:t>
      </w:r>
    </w:p>
    <w:p w14:paraId="578C041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medidas de accesibilidad física y comunicativa.</w:t>
      </w:r>
    </w:p>
    <w:p w14:paraId="3186FBDE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Coordinación con centro, recursos especializados o personal de apoyo cuando proceda.</w:t>
      </w:r>
    </w:p>
    <w:p w14:paraId="22794EF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Evidencias documentales, gráficas o digitales que permitan su verificación.</w:t>
      </w:r>
    </w:p>
    <w:p w14:paraId="22D8037F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BECC61D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40AF2D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4312AB1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ANEXO DE INCLUSIÓN Y ACCESIBILIDAD DEL PROYECTO</w:t>
            </w:r>
          </w:p>
          <w:p w14:paraId="3E3AB02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Diagnóstico funcional: breve identificación de necesidades de accesibilidad previstas o detectadas.</w:t>
            </w:r>
          </w:p>
          <w:p w14:paraId="6C83B7D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Medidas organizativas y metodológicas: adaptación de grupos, apoyos, instrucciones, tiempos o materiales.</w:t>
            </w:r>
          </w:p>
          <w:p w14:paraId="14312C8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Accesibilidad física y comunicativa del espacio: [detalle].</w:t>
            </w:r>
          </w:p>
          <w:p w14:paraId="3D869E3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Coordinaciones externas o internas: [centro, servicios, familias, personal de apoyo, etc.].</w:t>
            </w:r>
          </w:p>
          <w:p w14:paraId="706FCBD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Evidencias adjuntas: fotografías, capturas, certificaciones, protocolos o documentos internos.</w:t>
            </w:r>
          </w:p>
        </w:tc>
      </w:tr>
    </w:tbl>
    <w:p w14:paraId="1578FE82" w14:textId="77777777" w:rsidR="00F35DAE" w:rsidRPr="00B40E15" w:rsidRDefault="00F35DAE" w:rsidP="00EF20F4">
      <w:pPr>
        <w:jc w:val="both"/>
        <w:rPr>
          <w:lang w:val="es-ES"/>
        </w:rPr>
      </w:pPr>
    </w:p>
    <w:p w14:paraId="5DC88F0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7222E1A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Las medidas de inclusión deben describirse de forma operativa y no meramente declarativa.</w:t>
      </w:r>
    </w:p>
    <w:p w14:paraId="3F3841D3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DOCUMENTO EE-10. Medidas de sostenibilidad y seguridad básica</w:t>
      </w:r>
    </w:p>
    <w:p w14:paraId="6C421A4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3EF74C2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Recoge las medidas mínimas del proyecto en materia de prevención básica, actuación ante incidencias y sostenibilidad ambiental u organizativa.</w:t>
      </w:r>
    </w:p>
    <w:p w14:paraId="3031EBCF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0630240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Designación de responsables y circuito interno de comunicación de incidencias.</w:t>
      </w:r>
    </w:p>
    <w:p w14:paraId="7FE3642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Medidas básicas de seguridad, coordinación con instalación o centro y actuación ordinaria.</w:t>
      </w:r>
    </w:p>
    <w:p w14:paraId="51871CAA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Prácticas de sostenibilidad y uso responsable de materiales, energía o residuos.</w:t>
      </w:r>
    </w:p>
    <w:p w14:paraId="47638B6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Vinculación con protocolos, instrucciones internas o fichas operativas.</w:t>
      </w:r>
    </w:p>
    <w:p w14:paraId="50E90DD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7E71AD7F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7C40BB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702C1A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FICHA DE MEDIDAS DE SEGURIDAD BÁSICA Y SOSTENIBILIDAD</w:t>
            </w:r>
          </w:p>
          <w:p w14:paraId="1FCAF5E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Responsable de referencia: [nombre/cargo].</w:t>
            </w:r>
          </w:p>
          <w:p w14:paraId="4848BCD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Seguridad básica: revisión ordinaria del espacio antes de la actividad, comunicación de incidencias, disponibilidad de contactos y coordinación con la instalación o centro.</w:t>
            </w:r>
          </w:p>
          <w:p w14:paraId="2982669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Actuación ante incidencias: identificación, comunicación, registro y seguimiento.</w:t>
            </w:r>
          </w:p>
          <w:p w14:paraId="0AA695C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Sostenibilidad: uso racional de consumibles, reducción de papel, reutilización de material, gestión de residuos y desplazamientos eficientes cuando proceda.</w:t>
            </w:r>
          </w:p>
          <w:p w14:paraId="33CDEFB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Observaciones específicas del proyecto: [___].</w:t>
            </w:r>
          </w:p>
        </w:tc>
      </w:tr>
    </w:tbl>
    <w:p w14:paraId="6A19CA8F" w14:textId="77777777" w:rsidR="00F35DAE" w:rsidRPr="00B40E15" w:rsidRDefault="00F35DAE" w:rsidP="00EF20F4">
      <w:pPr>
        <w:jc w:val="both"/>
        <w:rPr>
          <w:lang w:val="es-ES"/>
        </w:rPr>
      </w:pPr>
    </w:p>
    <w:p w14:paraId="7A7CBFA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ED1D64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ficha puede ser breve, pero debe reflejar medidas reales y aplicables a la ejecución ordinaria del proyecto.</w:t>
      </w:r>
    </w:p>
    <w:p w14:paraId="7316C68C" w14:textId="77777777" w:rsidR="00F35DAE" w:rsidRPr="00B40E15" w:rsidRDefault="00A66157" w:rsidP="00EF20F4">
      <w:pPr>
        <w:pStyle w:val="Ttulo1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4.3. Ámbito DEPORTE PARA TODAS Y TODOS (TT)</w:t>
      </w:r>
    </w:p>
    <w:p w14:paraId="4BCBD7C1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En este ámbito se valoran los criterios B.1, B.2, B.3, B.4 y B.5. La documentación debe reflejar la programación del proyecto, su apertura social y la adecuación de las medidas de accesibilidad, convivencia y sostenibilidad.</w:t>
      </w:r>
    </w:p>
    <w:p w14:paraId="6620DA5B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TT-0. Declaración responsable sobre veracidad de los datos estructurados del Bloque B</w:t>
      </w:r>
    </w:p>
    <w:p w14:paraId="1565CDB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7D90EA12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Constituye el soporte general de cierre y validación de la información consignada en la solicitud, en el Excel y en el resto de </w:t>
      </w:r>
      <w:proofErr w:type="gramStart"/>
      <w:r w:rsidRPr="00B40E15">
        <w:rPr>
          <w:lang w:val="es-ES"/>
        </w:rPr>
        <w:t>anexos</w:t>
      </w:r>
      <w:proofErr w:type="gramEnd"/>
      <w:r w:rsidRPr="00B40E15">
        <w:rPr>
          <w:lang w:val="es-ES"/>
        </w:rPr>
        <w:t xml:space="preserve"> del Bloque B.</w:t>
      </w:r>
    </w:p>
    <w:p w14:paraId="3B70AE8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6CE4196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completa de la entidad y de la persona representante.</w:t>
      </w:r>
    </w:p>
    <w:p w14:paraId="05B0672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la convocatoria, anualidad, ámbito y proyecto presentado.</w:t>
      </w:r>
    </w:p>
    <w:p w14:paraId="5B71327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Manifestación expresa de veracidad, exactitud e integridad de los datos declarados.</w:t>
      </w:r>
    </w:p>
    <w:p w14:paraId="20AA7C3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Compromiso de mantener la documentación a disposición del órgano instructor y de atender requerimientos de subsanación o verificación por muestreo.</w:t>
      </w:r>
    </w:p>
    <w:p w14:paraId="476B1FA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Fecha, firma y, en su caso, sello de la entidad.</w:t>
      </w:r>
    </w:p>
    <w:p w14:paraId="73AAC1F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4E6B99B9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8E0925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A5C3EC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DECLARACIÓN RESPONSABLE SOBRE LA VERACIDAD DE LOS DATOS DEL BLOQUE B</w:t>
            </w:r>
          </w:p>
          <w:p w14:paraId="1FE0F9F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Entidad: [DENOMINACIÓN COMPLETA] · CIF: [___] · Ámbito: TT · Código documental: TT-0</w:t>
            </w:r>
          </w:p>
          <w:p w14:paraId="14E1350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lastRenderedPageBreak/>
              <w:t>D./Dña. [NOMBRE Y APELLIDOS], en calidad de representante legal de la entidad indicada, DECLARA BAJO SU RESPONSABILIDAD:</w:t>
            </w:r>
          </w:p>
          <w:p w14:paraId="1EBBC99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Que los datos estructurados consignados en la solicitud, en los anexos y en la documentación presentada para la valoración del Bloque B son ciertos, completos y verificables.</w:t>
            </w:r>
          </w:p>
          <w:p w14:paraId="2530CE3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Que la entidad dispone de los documentos soporte originales y los pondrá a disposición del órgano instructor o de la comisión técnica cuando sean requeridos.</w:t>
            </w:r>
          </w:p>
          <w:p w14:paraId="5C62F3B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Que conoce que la inexactitud, falsedad u omisión esencial de cualquier dato podrá dar lugar a los efectos previstos en la normativa aplicable.</w:t>
            </w:r>
          </w:p>
          <w:p w14:paraId="5B2C52A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En [localidad], a [fecha]. Firma de la representación legal.</w:t>
            </w:r>
          </w:p>
        </w:tc>
      </w:tr>
    </w:tbl>
    <w:p w14:paraId="10F52BDF" w14:textId="77777777" w:rsidR="00F35DAE" w:rsidRPr="00B40E15" w:rsidRDefault="00F35DAE" w:rsidP="00EF20F4">
      <w:pPr>
        <w:jc w:val="both"/>
        <w:rPr>
          <w:lang w:val="es-ES"/>
        </w:rPr>
      </w:pPr>
    </w:p>
    <w:p w14:paraId="28A0BF7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39DCF2B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Puede formularse en documento independiente o integrarse en un anexo final de cierre del Bloque B, siempre que se identifique con claridad el ámbito y el proyecto.</w:t>
      </w:r>
    </w:p>
    <w:p w14:paraId="6C585E2C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TT-1. Anexo de personal del proyecto y evidencias de titulación/nombramiento</w:t>
      </w:r>
    </w:p>
    <w:p w14:paraId="1521BC51" w14:textId="77777777" w:rsidR="00F35DAE" w:rsidRPr="00F82388" w:rsidRDefault="00A66157" w:rsidP="00EF20F4">
      <w:pPr>
        <w:rPr>
          <w:lang w:val="es-ES"/>
        </w:rPr>
      </w:pPr>
      <w:r w:rsidRPr="00F82388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F82388">
        <w:rPr>
          <w:lang w:val="es-ES"/>
        </w:rPr>
        <w:t>seudonimizada</w:t>
      </w:r>
      <w:proofErr w:type="spellEnd"/>
      <w:r w:rsidRPr="00F82388">
        <w:rPr>
          <w:lang w:val="es-ES"/>
        </w:rPr>
        <w:t>.</w:t>
      </w:r>
    </w:p>
    <w:p w14:paraId="4A422C5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67ABF94B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 adscripción efectiva de personal técnico al proyecto, la existencia de coordinación o dirección técnica y el soporte habilitante o profesional que corresponda.</w:t>
      </w:r>
    </w:p>
    <w:p w14:paraId="4B879D7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2CB0DBA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nominal del personal adscrito al proyecto con indicación de rol, categoría o función, dedicación temporal y periodo de participación.</w:t>
      </w:r>
    </w:p>
    <w:p w14:paraId="17E7BEC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la persona que asume la dirección o coordinación técnica.</w:t>
      </w:r>
    </w:p>
    <w:p w14:paraId="308ED71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la titulación oficial, acreditación profesional o nombramiento aplicable en cada caso.</w:t>
      </w:r>
    </w:p>
    <w:p w14:paraId="72DDB44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Previsión de soporte documental verificable: títulos, certificados, actas, nombramientos o consultas a registros.</w:t>
      </w:r>
    </w:p>
    <w:p w14:paraId="3E596FA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25327E7B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81DBA3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77E2B5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ANEXO DE PERSONAL DEL PROYECTO</w:t>
            </w:r>
          </w:p>
          <w:p w14:paraId="3E52AF5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Proyecto / ámbito: [DENOMINACIÓN DEL PROYECTO] / TT</w:t>
            </w:r>
          </w:p>
          <w:p w14:paraId="051E19C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incorpora la relación del personal técnico asignado al proyecto, con adscripción efectiva durante el periodo subvencionable:</w:t>
            </w:r>
          </w:p>
          <w:p w14:paraId="6ED02B2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Técnico/a 1: [nombre y apellidos] · Rol: [entrenador/a, monitor/a, coordinador/a…] · Titulación/acreditación: [___] · Dedicación: [___ h/semana o mes] · Periodo: [inicio-fin].</w:t>
            </w:r>
          </w:p>
          <w:p w14:paraId="4314700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Técnico/a 2: [___].</w:t>
            </w:r>
          </w:p>
          <w:p w14:paraId="021A95F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Dirección o coordinación técnica: [nombre], designada mediante [acta/nombramiento/certificación] de fecha [___].</w:t>
            </w:r>
          </w:p>
          <w:p w14:paraId="50F6C00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hace constar que los títulos, certificados o evidencias de habilitación profesional obran en poder de la entidad y podrán aportarse o verificarse por muestreo.</w:t>
            </w:r>
          </w:p>
        </w:tc>
      </w:tr>
    </w:tbl>
    <w:p w14:paraId="1D2AF14E" w14:textId="77777777" w:rsidR="00F35DAE" w:rsidRPr="00B40E15" w:rsidRDefault="00F35DAE" w:rsidP="00EF20F4">
      <w:pPr>
        <w:jc w:val="both"/>
        <w:rPr>
          <w:lang w:val="es-ES"/>
        </w:rPr>
      </w:pPr>
    </w:p>
    <w:p w14:paraId="1377EEC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7B1090B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Es recomendable acompañar este anexo de una tabla Excel o cuadro resumen que facilite el cruce entre personal, horarios y dedicación declarada.</w:t>
      </w:r>
    </w:p>
    <w:p w14:paraId="458D0523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DOCUMENTO TT-2. Anexo o dossier de programación del proyecto</w:t>
      </w:r>
    </w:p>
    <w:p w14:paraId="4E0AFA3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162CE18D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Es la pieza central del Bloque B para acreditar la calidad técnica del proyecto, la adecuación a las personas participantes, la metodología de trabajo y el sistema de seguimiento y evaluación.</w:t>
      </w:r>
    </w:p>
    <w:p w14:paraId="52D5971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6712486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proyecto, destinatarios, objetivos generales y específicos.</w:t>
      </w:r>
    </w:p>
    <w:p w14:paraId="436FE18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Contenidos, metodología, organización temporal y fases de desarrollo.</w:t>
      </w:r>
    </w:p>
    <w:p w14:paraId="362C7AB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Cronograma general y estructura de sesiones o unidades.</w:t>
      </w:r>
    </w:p>
    <w:p w14:paraId="636BD966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Sistema de evaluación, indicadores y procedimiento de devolución o mejora.</w:t>
      </w:r>
    </w:p>
    <w:p w14:paraId="3B801CFC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Aportación de un ejemplo de ficha de sesión o unidad y de un instrumento de evaluación.</w:t>
      </w:r>
    </w:p>
    <w:p w14:paraId="3CE4BDD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773A1CD9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E54008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7A60F7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DOSSIER DE PROGRAMACIÓN DEL PROYECTO</w:t>
            </w:r>
          </w:p>
          <w:p w14:paraId="68AB434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Índice mínimo recomendado:</w:t>
            </w:r>
          </w:p>
          <w:p w14:paraId="0D41FEB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Denominación del proyecto y entidad responsable.</w:t>
            </w:r>
          </w:p>
          <w:p w14:paraId="37D4DA1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Diagnóstico breve y perfil de participantes.</w:t>
            </w:r>
          </w:p>
          <w:p w14:paraId="7BBE8B2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Objetivos del proyecto.</w:t>
            </w:r>
          </w:p>
          <w:p w14:paraId="57EC395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Contenidos y metodología de intervención.</w:t>
            </w:r>
          </w:p>
          <w:p w14:paraId="1C61B6D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Cronograma o secuenciación por fases, meses o unidades.</w:t>
            </w:r>
          </w:p>
          <w:p w14:paraId="6BAF70C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6. Organización de grupos, ratios previstas y coordinación técnica.</w:t>
            </w:r>
          </w:p>
          <w:p w14:paraId="4487527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7. Sistema de evaluación, registros e indicadores de seguimiento.</w:t>
            </w:r>
          </w:p>
          <w:p w14:paraId="1674ACE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 xml:space="preserve">8. Medidas de valores, inclusión, seguridad y mejora </w:t>
            </w:r>
            <w:proofErr w:type="gramStart"/>
            <w:r w:rsidRPr="00B40E15">
              <w:rPr>
                <w:sz w:val="18"/>
                <w:lang w:val="es-ES"/>
              </w:rPr>
              <w:t>continua</w:t>
            </w:r>
            <w:proofErr w:type="gramEnd"/>
            <w:r w:rsidRPr="00B40E15">
              <w:rPr>
                <w:sz w:val="18"/>
                <w:lang w:val="es-ES"/>
              </w:rPr>
              <w:t xml:space="preserve"> vinculadas al proyecto.</w:t>
            </w:r>
          </w:p>
          <w:p w14:paraId="1518E5F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Anexos mínimos: a) una ficha de sesión/unidad; b) un instrumento de evaluación o registro.</w:t>
            </w:r>
          </w:p>
        </w:tc>
      </w:tr>
    </w:tbl>
    <w:p w14:paraId="0B71A9EB" w14:textId="77777777" w:rsidR="00F35DAE" w:rsidRPr="00B40E15" w:rsidRDefault="00F35DAE" w:rsidP="00EF20F4">
      <w:pPr>
        <w:jc w:val="both"/>
        <w:rPr>
          <w:lang w:val="es-ES"/>
        </w:rPr>
      </w:pPr>
    </w:p>
    <w:p w14:paraId="2290643B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861E654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programación puede presentarse como dossier completo o como memoria técnica estructurada; en todo caso debe ser coherente con horarios, grupos, personal y medios materiales.</w:t>
      </w:r>
    </w:p>
    <w:p w14:paraId="7ECDF582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TT-3. Cuadro de horarios, técnicos simultáneos y calendario general del proyecto</w:t>
      </w:r>
    </w:p>
    <w:p w14:paraId="3E5089F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32CAA23A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comprobar la organización temporal real del proyecto y, en su caso, calcular ratios técnico/deportistas y duración efectiva.</w:t>
      </w:r>
    </w:p>
    <w:p w14:paraId="22BE537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7A944E7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 grupos, categorías, centros o franjas horarias.</w:t>
      </w:r>
    </w:p>
    <w:p w14:paraId="26926C4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espacio o instalación utilizada.</w:t>
      </w:r>
    </w:p>
    <w:p w14:paraId="5A513CE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Número de técnicos asignados en cada tramo simultáneo.</w:t>
      </w:r>
    </w:p>
    <w:p w14:paraId="799A6AF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Fechas de inicio y finalización del proyecto cuando proceda.</w:t>
      </w:r>
    </w:p>
    <w:p w14:paraId="3405978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al calendario competitivo o programa municipal, si resulta aplicable.</w:t>
      </w:r>
    </w:p>
    <w:p w14:paraId="55924F1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EE36DDD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68F0D84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AA715F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CUADRO DE HORARIOS Y CALENDARIO GENERAL DEL PROYECTO</w:t>
            </w:r>
          </w:p>
          <w:p w14:paraId="770227E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Grupo: [___] · instalación/espacio: [___] · días y horas: [___] · técnicos simultáneos: [___].</w:t>
            </w:r>
          </w:p>
          <w:p w14:paraId="28C0AE5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Grupo: [___].</w:t>
            </w:r>
          </w:p>
          <w:p w14:paraId="02ED241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Calendario general del proyecto: fecha de inicio [___] y fecha de finalización [___].</w:t>
            </w:r>
          </w:p>
          <w:p w14:paraId="5E8E29B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 cuadro-resumen firmado por la coordinación técnica o por la representación de la entidad.</w:t>
            </w:r>
          </w:p>
        </w:tc>
      </w:tr>
    </w:tbl>
    <w:p w14:paraId="45FA5E9F" w14:textId="77777777" w:rsidR="00F35DAE" w:rsidRPr="00B40E15" w:rsidRDefault="00F35DAE" w:rsidP="00EF20F4">
      <w:pPr>
        <w:jc w:val="both"/>
        <w:rPr>
          <w:lang w:val="es-ES"/>
        </w:rPr>
      </w:pPr>
    </w:p>
    <w:p w14:paraId="310CE17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563254B1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El cuadro horario debe ser legible y permitir comprobar simultaneidades. Si existe variación por periodos, conviene separar trimestres, fases o bloques temporales.</w:t>
      </w:r>
    </w:p>
    <w:p w14:paraId="63E7E88F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TT-4. Inventario de material afecto al proyecto y evidencias</w:t>
      </w:r>
    </w:p>
    <w:p w14:paraId="52D1A31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4F6BA8B0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 suficiencia y adecuación de los medios materiales puestos a disposición del proyecto.</w:t>
      </w:r>
    </w:p>
    <w:p w14:paraId="70334C4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7B01AED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del material específico y auxiliar afecto al proyecto.</w:t>
      </w:r>
    </w:p>
    <w:p w14:paraId="0A9E05D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Cuantificación de unidades y, en su caso, estado de conservación.</w:t>
      </w:r>
    </w:p>
    <w:p w14:paraId="6B51D8F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titularidad, cesión o disponibilidad.</w:t>
      </w:r>
    </w:p>
    <w:p w14:paraId="3DFCBAB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Vinculación con fotografías, facturas, albaranes o documentos de cesión, al menos a efectos de muestreo.</w:t>
      </w:r>
    </w:p>
    <w:p w14:paraId="2392FF08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2B1D24B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94E8A8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3524645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INVENTARIO DE MATERIAL AFECTO AL PROYECTO</w:t>
            </w:r>
          </w:p>
          <w:p w14:paraId="5029F92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relaciona el material disponible y afecto al desarrollo ordinario del proyecto:</w:t>
            </w:r>
          </w:p>
          <w:p w14:paraId="75492D8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principal: [tipo], unidades [___], uso previsto [___], observaciones [___].</w:t>
            </w:r>
          </w:p>
          <w:p w14:paraId="1365843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auxiliar o de apoyo: [tipo], unidades [___].</w:t>
            </w:r>
          </w:p>
          <w:p w14:paraId="388F085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Material cedido o compartido: [detalle y origen].</w:t>
            </w:r>
          </w:p>
          <w:p w14:paraId="623F552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acompaña reportaje fotográfico y/o relación de facturas, albaranes o documentos de cesión identificados con numeración correlativa.</w:t>
            </w:r>
          </w:p>
        </w:tc>
      </w:tr>
    </w:tbl>
    <w:p w14:paraId="6ADD5206" w14:textId="77777777" w:rsidR="00F35DAE" w:rsidRPr="00B40E15" w:rsidRDefault="00F35DAE" w:rsidP="00EF20F4">
      <w:pPr>
        <w:jc w:val="both"/>
        <w:rPr>
          <w:lang w:val="es-ES"/>
        </w:rPr>
      </w:pPr>
    </w:p>
    <w:p w14:paraId="47A094A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7673E132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Cuando el volumen de material sea elevado, puede distinguirse entre material propio, cedido y alquilado, incorporando anexos fotográficos numerados.</w:t>
      </w:r>
    </w:p>
    <w:p w14:paraId="56933825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TT-5. Autorización, permiso o contrato de uso del espacio/instalación</w:t>
      </w:r>
    </w:p>
    <w:p w14:paraId="68DDBC61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1D90C662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Sirve para acreditar la disponibilidad material del espacio deportivo y su adecuación al número de participantes, horarios y tipología de actividad.</w:t>
      </w:r>
    </w:p>
    <w:p w14:paraId="56175BB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59266B9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del espacio, instalación o centro donde se ejecuta el proyecto.</w:t>
      </w:r>
    </w:p>
    <w:p w14:paraId="31F9B60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Base jurídica de utilización: contrato, autorización, cesión, permiso o acuerdo.</w:t>
      </w:r>
    </w:p>
    <w:p w14:paraId="53C9EDC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Franja horaria o periodo de uso autorizado.</w:t>
      </w:r>
    </w:p>
    <w:p w14:paraId="04B4026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Datos complementarios de superficie, aforo, unidades funcionales o ratio equivalente cuando existan.</w:t>
      </w:r>
    </w:p>
    <w:p w14:paraId="08CDD13D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0F0B870B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AE0C92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7C90EB2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CERTIFICACIÓN / DOCUMENTO DE DISPONIBILIDAD DEL ESPACIO DE EJECUCIÓN</w:t>
            </w:r>
          </w:p>
          <w:p w14:paraId="5E99194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La entidad declara y acredita que dispone del siguiente espacio para el desarrollo del proyecto:</w:t>
            </w:r>
          </w:p>
          <w:p w14:paraId="326C370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Instalación/centro: [denominación].</w:t>
            </w:r>
          </w:p>
          <w:p w14:paraId="7C87C6C7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Ubicación: [dirección o referencia].</w:t>
            </w:r>
          </w:p>
          <w:p w14:paraId="7FE1CC2E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Título habilitante: [contrato/autorización/permiso/cesión] de fecha [___].</w:t>
            </w:r>
          </w:p>
          <w:p w14:paraId="146305B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Periodo y horarios autorizados: [___].</w:t>
            </w:r>
          </w:p>
          <w:p w14:paraId="35DEDA7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Datos físicos relevantes: [aforo / m² / pistas / aulas / ratio equivalente].</w:t>
            </w:r>
          </w:p>
          <w:p w14:paraId="41705F7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lastRenderedPageBreak/>
              <w:t>Se adjunta copia del documento habilitante o certificación expedida por la persona responsable del espacio.</w:t>
            </w:r>
          </w:p>
        </w:tc>
      </w:tr>
    </w:tbl>
    <w:p w14:paraId="48485B8E" w14:textId="77777777" w:rsidR="00F35DAE" w:rsidRPr="00B40E15" w:rsidRDefault="00F35DAE" w:rsidP="00EF20F4">
      <w:pPr>
        <w:jc w:val="both"/>
        <w:rPr>
          <w:lang w:val="es-ES"/>
        </w:rPr>
      </w:pPr>
    </w:p>
    <w:p w14:paraId="1AED370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9648BE4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Si el espacio es municipal, escolar o cedido por tercero, debe identificarse de forma expresa la autorización o régimen de uso aplicable.</w:t>
      </w:r>
    </w:p>
    <w:p w14:paraId="415771D6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TT-6. Evidencias de valores, convivencia e incidencias</w:t>
      </w:r>
    </w:p>
    <w:p w14:paraId="52B6E79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4DDEBB2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que el proyecto incorpora medidas estructuradas de convivencia, prevención y gestión de incidencias, así como la dimensión educativa o cívica vinculada a la práctica deportiva.</w:t>
      </w:r>
    </w:p>
    <w:p w14:paraId="74BED5AE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5818607B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Protocolo básico de actuación ante conflictos, incidencias o conductas contrarias a la convivencia.</w:t>
      </w:r>
    </w:p>
    <w:p w14:paraId="3A3A3AA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Modelos de registro de asistencia e incidencias.</w:t>
      </w:r>
    </w:p>
    <w:p w14:paraId="66E90F0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Medidas preventivas o formativas en materia de valores, respeto, juego limpio o convivencia.</w:t>
      </w:r>
    </w:p>
    <w:p w14:paraId="15F365A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En edad escolar, inclusión expresa de referencias de protección de menores cuando proceda.</w:t>
      </w:r>
    </w:p>
    <w:p w14:paraId="358E874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70D238AF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7E8E565" w14:textId="77777777" w:rsidR="00F35DAE" w:rsidRPr="00F82388" w:rsidRDefault="00A66157" w:rsidP="00EF20F4">
            <w:pPr>
              <w:spacing w:after="20" w:line="240" w:lineRule="auto"/>
              <w:jc w:val="both"/>
              <w:rPr>
                <w:lang w:val="pt-PT"/>
              </w:rPr>
            </w:pPr>
            <w:r w:rsidRPr="00F82388">
              <w:rPr>
                <w:b/>
                <w:color w:val="1F4E79"/>
                <w:sz w:val="18"/>
                <w:lang w:val="pt-PT"/>
              </w:rPr>
              <w:t>MODELO ORIENTATIVO</w:t>
            </w:r>
          </w:p>
          <w:p w14:paraId="7CB5206A" w14:textId="77777777" w:rsidR="00F35DAE" w:rsidRPr="00F82388" w:rsidRDefault="00A66157" w:rsidP="00EF20F4">
            <w:pPr>
              <w:spacing w:after="20" w:line="240" w:lineRule="auto"/>
              <w:jc w:val="both"/>
              <w:rPr>
                <w:lang w:val="pt-PT"/>
              </w:rPr>
            </w:pPr>
            <w:r w:rsidRPr="00F82388">
              <w:rPr>
                <w:b/>
                <w:color w:val="1F4E79"/>
                <w:sz w:val="18"/>
                <w:lang w:val="pt-PT"/>
              </w:rPr>
              <w:t>PROTOCOLO BÁSICO DE CONVIVENCIA E INCIDENCIAS</w:t>
            </w:r>
          </w:p>
          <w:p w14:paraId="4BA982B6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Objeto: establecer pautas de prevención, comunicación y tratamiento de incidencias producidas durante la actividad.</w:t>
            </w:r>
          </w:p>
          <w:p w14:paraId="410851D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Medidas preventivas: información inicial a participantes y familias, normas básicas de convivencia, supervisión de grupos y canal interno de comunicación.</w:t>
            </w:r>
          </w:p>
          <w:p w14:paraId="77396BA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Registro: la entidad utilizará hojas de control de asistencia y ficha de incidencias con fecha, descripción, medidas adoptadas y seguimiento.</w:t>
            </w:r>
          </w:p>
          <w:p w14:paraId="70E3630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Responsable: [nombre/cargo] asumirá la recepción y coordinación de las incidencias.</w:t>
            </w:r>
          </w:p>
          <w:p w14:paraId="5E5B8F8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Medidas educativas o correctoras: [detalle].</w:t>
            </w:r>
          </w:p>
          <w:p w14:paraId="799F56C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6. Archivo y trazabilidad: los registros quedarán custodiados por la entidad.</w:t>
            </w:r>
          </w:p>
        </w:tc>
      </w:tr>
    </w:tbl>
    <w:p w14:paraId="4BD58A95" w14:textId="77777777" w:rsidR="00F35DAE" w:rsidRPr="00B40E15" w:rsidRDefault="00F35DAE" w:rsidP="00EF20F4">
      <w:pPr>
        <w:jc w:val="both"/>
        <w:rPr>
          <w:lang w:val="es-ES"/>
        </w:rPr>
      </w:pPr>
    </w:p>
    <w:p w14:paraId="5A325D7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5938177C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Puede instrumentarse mediante un protocolo breve, acompañado de modelos de hoja de asistencia e incidencia.</w:t>
      </w:r>
    </w:p>
    <w:p w14:paraId="57E9E2E9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TT-7. Documentación de becas/ayudas y datos agregados de participación</w:t>
      </w:r>
    </w:p>
    <w:p w14:paraId="42B2EFF1" w14:textId="77777777" w:rsidR="00F35DAE" w:rsidRPr="00B40E15" w:rsidRDefault="00A66157" w:rsidP="00EF20F4">
      <w:pPr>
        <w:rPr>
          <w:lang w:val="es-ES"/>
        </w:rPr>
      </w:pPr>
      <w:r w:rsidRPr="00B40E15">
        <w:rPr>
          <w:u w:val="single"/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B40E15">
        <w:rPr>
          <w:u w:val="single"/>
          <w:lang w:val="es-ES"/>
        </w:rPr>
        <w:t>seudonimizada</w:t>
      </w:r>
      <w:proofErr w:type="spellEnd"/>
      <w:r w:rsidRPr="00B40E15">
        <w:rPr>
          <w:u w:val="single"/>
          <w:lang w:val="es-ES"/>
        </w:rPr>
        <w:t>.</w:t>
      </w:r>
    </w:p>
    <w:p w14:paraId="65ABCE9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0B2128C3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acreditar el esfuerzo social del proyecto mediante ayudas internas, así como la composición agregada de la participación por sexo, edad y, en su caso, categoría.</w:t>
      </w:r>
    </w:p>
    <w:p w14:paraId="1225734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41C3DAE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anonimizada de personas beneficiarias de beca o ayuda.</w:t>
      </w:r>
    </w:p>
    <w:p w14:paraId="11B1E301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Criterios internos de concesión o normativa aplicable.</w:t>
      </w:r>
    </w:p>
    <w:p w14:paraId="705E6657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Importe o modalidad de la ayuda.</w:t>
      </w:r>
    </w:p>
    <w:p w14:paraId="708914A8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Tabla agregada de participación por sexo, edad, nivel o categoría, sin datos identificativos.</w:t>
      </w:r>
    </w:p>
    <w:p w14:paraId="55EA776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lastRenderedPageBreak/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3394D58C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F291F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AD58BE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RELACIÓN ANONIMIZADA DE BECAS / AYUDAS Y CUADRO AGREGADO DE PARTICIPACIÓN</w:t>
            </w:r>
          </w:p>
          <w:p w14:paraId="4D646C4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A. Becas o ayudas concedidas:</w:t>
            </w:r>
          </w:p>
          <w:p w14:paraId="209B312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Registro 1: código interno [___] · tipo de ayuda [exención / bonificación / ayuda material] · criterio aplicado [___].</w:t>
            </w:r>
          </w:p>
          <w:p w14:paraId="7CB91F3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Registro 2: [___].</w:t>
            </w:r>
          </w:p>
          <w:p w14:paraId="64F0A6A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B. Cuadro agregado de participación:</w:t>
            </w:r>
          </w:p>
          <w:p w14:paraId="7F371F2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Total participantes: [___].</w:t>
            </w:r>
          </w:p>
          <w:p w14:paraId="00B3E38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sexo: [___].</w:t>
            </w:r>
          </w:p>
          <w:p w14:paraId="102BA3C2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franjas de edad: [___].</w:t>
            </w:r>
          </w:p>
          <w:p w14:paraId="7535FF6C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Distribución por categoría o grupo, cuando proceda: [___].</w:t>
            </w:r>
          </w:p>
        </w:tc>
      </w:tr>
    </w:tbl>
    <w:p w14:paraId="6FD12EF4" w14:textId="77777777" w:rsidR="00F35DAE" w:rsidRPr="00B40E15" w:rsidRDefault="00F35DAE" w:rsidP="00EF20F4">
      <w:pPr>
        <w:jc w:val="both"/>
        <w:rPr>
          <w:lang w:val="es-ES"/>
        </w:rPr>
      </w:pPr>
    </w:p>
    <w:p w14:paraId="47033157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6088A341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 xml:space="preserve">La </w:t>
      </w:r>
      <w:proofErr w:type="spellStart"/>
      <w:r w:rsidRPr="00B40E15">
        <w:rPr>
          <w:lang w:val="es-ES"/>
        </w:rPr>
        <w:t>anonimización</w:t>
      </w:r>
      <w:proofErr w:type="spellEnd"/>
      <w:r w:rsidRPr="00B40E15">
        <w:rPr>
          <w:lang w:val="es-ES"/>
        </w:rPr>
        <w:t xml:space="preserve"> debe impedir la identificación directa de las personas beneficiarias. Los cuadros agregados deben ser coherentes con la solicitud.</w:t>
      </w:r>
    </w:p>
    <w:p w14:paraId="74EBEDD8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TT-8. Evidencias de difusión y accesibilidad comunicativa</w:t>
      </w:r>
    </w:p>
    <w:p w14:paraId="1A1073A1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04309A38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Acredita las acciones de comunicación desplegadas para dar a conocer el proyecto y valora su accesibilidad comunicativa.</w:t>
      </w:r>
    </w:p>
    <w:p w14:paraId="579908B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24EF70E7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Relación de acciones de difusión offline y digital.</w:t>
      </w:r>
    </w:p>
    <w:p w14:paraId="10CB1866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soportes, fechas y público objetivo.</w:t>
      </w:r>
    </w:p>
    <w:p w14:paraId="5A73C9A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Aportación de capturas, diseños, enlaces o publicaciones verificables.</w:t>
      </w:r>
    </w:p>
    <w:p w14:paraId="270C329C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Referencia a medidas de claridad, lectura fácil, subtitulado, contraste o accesibilidad web/comunicativa cuando existan.</w:t>
      </w:r>
    </w:p>
    <w:p w14:paraId="19FE58D3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6FF3AD7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DA25B7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689AA7C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MEMORIA BREVE DE DIFUSIÓN DEL PROYECTO</w:t>
            </w:r>
          </w:p>
          <w:p w14:paraId="1023AA8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relacionan las acciones de difusión y comunicación ejecutadas o previstas:</w:t>
            </w:r>
          </w:p>
          <w:p w14:paraId="4351D51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Cartelería / folleto / circular informativa: [fecha y soporte].</w:t>
            </w:r>
          </w:p>
          <w:p w14:paraId="356870E1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Web / redes sociales / plataforma digital: [URL o referencia].</w:t>
            </w:r>
          </w:p>
          <w:p w14:paraId="02BF30F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Comunicación a centros, familias o entidades colaboradoras: [detalle].</w:t>
            </w:r>
          </w:p>
          <w:p w14:paraId="7BC57925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— Medidas de accesibilidad comunicativa: [lectura clara, subtítulos, contraste, adaptación digital, etc.].</w:t>
            </w:r>
          </w:p>
          <w:p w14:paraId="61C57A5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 adjuntan capturas, enlaces, diseños o documentos acreditativos.</w:t>
            </w:r>
          </w:p>
        </w:tc>
      </w:tr>
    </w:tbl>
    <w:p w14:paraId="725318E7" w14:textId="77777777" w:rsidR="00F35DAE" w:rsidRPr="00B40E15" w:rsidRDefault="00F35DAE" w:rsidP="00EF20F4">
      <w:pPr>
        <w:jc w:val="both"/>
        <w:rPr>
          <w:lang w:val="es-ES"/>
        </w:rPr>
      </w:pPr>
    </w:p>
    <w:p w14:paraId="78EF5239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10323BBD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Las capturas o enlaces deben permitir una verificación objetiva, preferiblemente indicando fecha y soporte.</w:t>
      </w:r>
    </w:p>
    <w:p w14:paraId="722A6BD8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TT-9. Planes y evidencias de inclusión y accesibilidad</w:t>
      </w:r>
    </w:p>
    <w:p w14:paraId="6078216C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7BA711E9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Permite verificar las medidas adoptadas para facilitar la participación efectiva de personas con necesidades diversas y la eliminación de barreras físicas, organizativas o comunicativas.</w:t>
      </w:r>
    </w:p>
    <w:p w14:paraId="53670424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3216B385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Descripción de apoyos, ajustes razonables o adaptaciones metodológicas.</w:t>
      </w:r>
    </w:p>
    <w:p w14:paraId="2BF1B203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Identificación de medidas de accesibilidad física y comunicativa.</w:t>
      </w:r>
    </w:p>
    <w:p w14:paraId="7246D582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lastRenderedPageBreak/>
        <w:t>Coordinación con centro, recursos especializados o personal de apoyo cuando proceda.</w:t>
      </w:r>
    </w:p>
    <w:p w14:paraId="2279D3D0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Evidencias documentales, gráficas o digitales que permitan su verificación.</w:t>
      </w:r>
    </w:p>
    <w:p w14:paraId="36BFA882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561B7AD5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71B043D0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1226726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ANEXO DE INCLUSIÓN Y ACCESIBILIDAD DEL PROYECTO</w:t>
            </w:r>
          </w:p>
          <w:p w14:paraId="6800C724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1. Diagnóstico funcional: breve identificación de necesidades de accesibilidad previstas o detectadas.</w:t>
            </w:r>
          </w:p>
          <w:p w14:paraId="00E4A07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2. Medidas organizativas y metodológicas: adaptación de grupos, apoyos, instrucciones, tiempos o materiales.</w:t>
            </w:r>
          </w:p>
          <w:p w14:paraId="5DED071D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3. Accesibilidad física y comunicativa del espacio: [detalle].</w:t>
            </w:r>
          </w:p>
          <w:p w14:paraId="6936D67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4. Coordinaciones externas o internas: [centro, servicios, familias, personal de apoyo, etc.].</w:t>
            </w:r>
          </w:p>
          <w:p w14:paraId="77CEDDAF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5. Evidencias adjuntas: fotografías, capturas, certificaciones, protocolos o documentos internos.</w:t>
            </w:r>
          </w:p>
        </w:tc>
      </w:tr>
    </w:tbl>
    <w:p w14:paraId="77442BBF" w14:textId="77777777" w:rsidR="00F35DAE" w:rsidRPr="00B40E15" w:rsidRDefault="00F35DAE" w:rsidP="00EF20F4">
      <w:pPr>
        <w:jc w:val="both"/>
        <w:rPr>
          <w:lang w:val="es-ES"/>
        </w:rPr>
      </w:pPr>
    </w:p>
    <w:p w14:paraId="0D4F2D95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319475E3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Las medidas de inclusión deben describirse de forma operativa y no meramente declarativa.</w:t>
      </w:r>
    </w:p>
    <w:p w14:paraId="277B4741" w14:textId="77777777" w:rsidR="00F35DAE" w:rsidRPr="00B40E15" w:rsidRDefault="00A66157" w:rsidP="00EF20F4">
      <w:pPr>
        <w:pStyle w:val="Ttulo2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DOCUMENTO TT-10. Medidas de sostenibilidad y seguridad básica</w:t>
      </w:r>
    </w:p>
    <w:p w14:paraId="3F694E86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Finalidad y cobertura</w:t>
      </w:r>
    </w:p>
    <w:p w14:paraId="45F63037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Recoge las medidas mínimas del proyecto en materia de prevención básica, actuación ante incidencias y sostenibilidad ambiental u organizativa.</w:t>
      </w:r>
    </w:p>
    <w:p w14:paraId="10A4770A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Contenido mínimo recomendado</w:t>
      </w:r>
    </w:p>
    <w:p w14:paraId="107771E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Designación de responsables y circuito interno de comunicación de incidencias.</w:t>
      </w:r>
    </w:p>
    <w:p w14:paraId="515A933F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Medidas básicas de seguridad, coordinación con instalación o centro y actuación ordinaria.</w:t>
      </w:r>
    </w:p>
    <w:p w14:paraId="1ACFC549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Prácticas de sostenibilidad y uso responsable de materiales, energía o residuos.</w:t>
      </w:r>
    </w:p>
    <w:p w14:paraId="2FD03C7D" w14:textId="77777777" w:rsidR="00F35DAE" w:rsidRPr="00B40E15" w:rsidRDefault="00A66157" w:rsidP="00EF20F4">
      <w:pPr>
        <w:pStyle w:val="Listaconvietas"/>
        <w:ind w:left="170"/>
        <w:jc w:val="both"/>
        <w:rPr>
          <w:lang w:val="es-ES"/>
        </w:rPr>
      </w:pPr>
      <w:r w:rsidRPr="00B40E15">
        <w:rPr>
          <w:lang w:val="es-ES"/>
        </w:rPr>
        <w:t>Vinculación con protocolos, instrucciones internas o fichas operativas.</w:t>
      </w:r>
    </w:p>
    <w:p w14:paraId="62AD5F60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Modelo orientativo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8391"/>
      </w:tblGrid>
      <w:tr w:rsidR="00F35DAE" w:rsidRPr="00B40E15" w14:paraId="75507CBA" w14:textId="77777777">
        <w:trPr>
          <w:jc w:val="center"/>
        </w:trPr>
        <w:tc>
          <w:tcPr>
            <w:tcW w:w="8391" w:type="dxa"/>
            <w:tcBorders>
              <w:top w:val="single" w:sz="6" w:space="0" w:color="CFDAE5"/>
              <w:left w:val="single" w:sz="6" w:space="0" w:color="CFDAE5"/>
              <w:bottom w:val="single" w:sz="6" w:space="0" w:color="CFDAE5"/>
              <w:right w:val="single" w:sz="6" w:space="0" w:color="CFDAE5"/>
            </w:tcBorders>
            <w:shd w:val="clear" w:color="auto" w:fill="F7FAFC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030C92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MODELO ORIENTATIVO</w:t>
            </w:r>
          </w:p>
          <w:p w14:paraId="5AA1D0DB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b/>
                <w:color w:val="1F4E79"/>
                <w:sz w:val="18"/>
                <w:lang w:val="es-ES"/>
              </w:rPr>
              <w:t>FICHA DE MEDIDAS DE SEGURIDAD BÁSICA Y SOSTENIBILIDAD</w:t>
            </w:r>
          </w:p>
          <w:p w14:paraId="0CD64CC9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Responsable de referencia: [nombre/cargo].</w:t>
            </w:r>
          </w:p>
          <w:p w14:paraId="144C6BBA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Seguridad básica: revisión ordinaria del espacio antes de la actividad, comunicación de incidencias, disponibilidad de contactos y coordinación con la instalación o centro.</w:t>
            </w:r>
          </w:p>
          <w:p w14:paraId="52CD7498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Actuación ante incidencias: identificación, comunicación, registro y seguimiento.</w:t>
            </w:r>
          </w:p>
          <w:p w14:paraId="2EFEC3A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Sostenibilidad: uso racional de consumibles, reducción de papel, reutilización de material, gestión de residuos y desplazamientos eficientes cuando proceda.</w:t>
            </w:r>
          </w:p>
          <w:p w14:paraId="7EA40493" w14:textId="77777777" w:rsidR="00F35DAE" w:rsidRPr="00B40E15" w:rsidRDefault="00A66157" w:rsidP="00EF20F4">
            <w:pPr>
              <w:spacing w:after="20" w:line="240" w:lineRule="auto"/>
              <w:jc w:val="both"/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Observaciones específicas del proyecto: [___].</w:t>
            </w:r>
          </w:p>
        </w:tc>
      </w:tr>
    </w:tbl>
    <w:p w14:paraId="2BCDD90B" w14:textId="77777777" w:rsidR="00F35DAE" w:rsidRPr="00B40E15" w:rsidRDefault="00F35DAE" w:rsidP="00EF20F4">
      <w:pPr>
        <w:jc w:val="both"/>
        <w:rPr>
          <w:lang w:val="es-ES"/>
        </w:rPr>
      </w:pPr>
    </w:p>
    <w:p w14:paraId="130C3D03" w14:textId="77777777" w:rsidR="00F35DAE" w:rsidRPr="00B40E15" w:rsidRDefault="00A66157" w:rsidP="00EF20F4">
      <w:pPr>
        <w:pStyle w:val="Ttulo3"/>
        <w:spacing w:after="60"/>
        <w:jc w:val="both"/>
        <w:rPr>
          <w:lang w:val="es-ES"/>
        </w:rPr>
      </w:pPr>
      <w:r w:rsidRPr="00B40E15">
        <w:rPr>
          <w:rFonts w:ascii="Arial" w:eastAsia="Arial" w:hAnsi="Arial"/>
          <w:lang w:val="es-ES"/>
        </w:rPr>
        <w:t>Observación de uso</w:t>
      </w:r>
    </w:p>
    <w:p w14:paraId="578D508A" w14:textId="77777777" w:rsidR="00F35DAE" w:rsidRPr="00B40E15" w:rsidRDefault="00A66157" w:rsidP="00EF20F4">
      <w:pPr>
        <w:pStyle w:val="Textoindependiente"/>
        <w:jc w:val="both"/>
        <w:rPr>
          <w:lang w:val="es-ES"/>
        </w:rPr>
      </w:pPr>
      <w:r w:rsidRPr="00B40E15">
        <w:rPr>
          <w:lang w:val="es-ES"/>
        </w:rPr>
        <w:t>La ficha puede ser breve, pero debe reflejar medidas reales y aplicables a la ejecución ordinaria del proyecto.</w:t>
      </w:r>
    </w:p>
    <w:p w14:paraId="63579DAA" w14:textId="77777777" w:rsidR="00335DBF" w:rsidRPr="00B40E15" w:rsidRDefault="00797A0A">
      <w:pPr>
        <w:pStyle w:val="Ttulo1"/>
        <w:rPr>
          <w:lang w:val="es-ES"/>
        </w:rPr>
      </w:pPr>
      <w:r w:rsidRPr="00B40E15">
        <w:rPr>
          <w:u w:val="single"/>
          <w:lang w:val="es-ES"/>
        </w:rPr>
        <w:t>4.4. Ámbito EVENTOS DEPORTIVOS (EV)</w:t>
      </w:r>
    </w:p>
    <w:p w14:paraId="3348734D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En este ámbito se valoran los criterios B.E1, B.E2, B.E3 y B.E4. A diferencia de los ámbitos CO, EE y TT, la documentación del Bloque B para eventos se organiza en trece piezas EV-B0 a EV-B12, directamente asociadas a la estructura de subcriterios del ámbito y destinadas a acreditar la viabilidad técnica, la seguridad, la planificación operativa, la gestión de participantes y las medidas sociales, de accesibilidad y sostenibilidad del evento.</w:t>
      </w:r>
    </w:p>
    <w:p w14:paraId="7D7C2411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Estructura específica del catálogo documental del ámbito EV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3118"/>
        <w:gridCol w:w="2126"/>
        <w:gridCol w:w="3052"/>
      </w:tblGrid>
      <w:tr w:rsidR="00335DBF" w:rsidRPr="00B40E15" w14:paraId="2E2CD1FD" w14:textId="77777777" w:rsidTr="001C4A7F">
        <w:trPr>
          <w:jc w:val="center"/>
        </w:trPr>
        <w:tc>
          <w:tcPr>
            <w:tcW w:w="1560" w:type="dxa"/>
            <w:shd w:val="clear" w:color="auto" w:fill="DBE5F1" w:themeFill="accent1" w:themeFillTint="33"/>
          </w:tcPr>
          <w:p w14:paraId="1E808AE0" w14:textId="77777777" w:rsidR="00335DBF" w:rsidRPr="00B40E15" w:rsidRDefault="00797A0A" w:rsidP="001C4A7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B40E15">
              <w:rPr>
                <w:b/>
                <w:bCs/>
                <w:sz w:val="18"/>
                <w:szCs w:val="18"/>
                <w:lang w:val="es-ES"/>
              </w:rPr>
              <w:t>Código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14:paraId="445C8007" w14:textId="77777777" w:rsidR="00335DBF" w:rsidRPr="00B40E15" w:rsidRDefault="00797A0A" w:rsidP="001C4A7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B40E15">
              <w:rPr>
                <w:b/>
                <w:bCs/>
                <w:sz w:val="18"/>
                <w:szCs w:val="18"/>
                <w:lang w:val="es-ES"/>
              </w:rPr>
              <w:t>Denominación base</w:t>
            </w:r>
          </w:p>
        </w:tc>
        <w:tc>
          <w:tcPr>
            <w:tcW w:w="2126" w:type="dxa"/>
            <w:shd w:val="clear" w:color="auto" w:fill="DBE5F1" w:themeFill="accent1" w:themeFillTint="33"/>
          </w:tcPr>
          <w:p w14:paraId="2BA85F6A" w14:textId="77777777" w:rsidR="00335DBF" w:rsidRPr="00B40E15" w:rsidRDefault="00797A0A" w:rsidP="001C4A7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B40E15">
              <w:rPr>
                <w:b/>
                <w:bCs/>
                <w:sz w:val="18"/>
                <w:szCs w:val="18"/>
                <w:lang w:val="es-ES"/>
              </w:rPr>
              <w:t>Criterio asociado</w:t>
            </w:r>
          </w:p>
        </w:tc>
        <w:tc>
          <w:tcPr>
            <w:tcW w:w="3052" w:type="dxa"/>
            <w:shd w:val="clear" w:color="auto" w:fill="DBE5F1" w:themeFill="accent1" w:themeFillTint="33"/>
          </w:tcPr>
          <w:p w14:paraId="75613B4C" w14:textId="77777777" w:rsidR="00335DBF" w:rsidRPr="00B40E15" w:rsidRDefault="00797A0A" w:rsidP="001C4A7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  <w:lang w:val="es-ES"/>
              </w:rPr>
            </w:pPr>
            <w:r w:rsidRPr="00B40E15">
              <w:rPr>
                <w:b/>
                <w:bCs/>
                <w:sz w:val="18"/>
                <w:szCs w:val="18"/>
                <w:lang w:val="es-ES"/>
              </w:rPr>
              <w:t>Función documental</w:t>
            </w:r>
          </w:p>
        </w:tc>
      </w:tr>
      <w:tr w:rsidR="00335DBF" w:rsidRPr="00B40E15" w14:paraId="04A6FF9A" w14:textId="77777777" w:rsidTr="001C4A7F">
        <w:trPr>
          <w:jc w:val="center"/>
        </w:trPr>
        <w:tc>
          <w:tcPr>
            <w:tcW w:w="1560" w:type="dxa"/>
          </w:tcPr>
          <w:p w14:paraId="0880A8A9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lastRenderedPageBreak/>
              <w:t>EV-B0</w:t>
            </w:r>
          </w:p>
        </w:tc>
        <w:tc>
          <w:tcPr>
            <w:tcW w:w="3118" w:type="dxa"/>
          </w:tcPr>
          <w:p w14:paraId="4AD31564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Declaración responsable de veracidad</w:t>
            </w:r>
          </w:p>
        </w:tc>
        <w:tc>
          <w:tcPr>
            <w:tcW w:w="2126" w:type="dxa"/>
          </w:tcPr>
          <w:p w14:paraId="1EE8676F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Transversal</w:t>
            </w:r>
          </w:p>
        </w:tc>
        <w:tc>
          <w:tcPr>
            <w:tcW w:w="3052" w:type="dxa"/>
          </w:tcPr>
          <w:p w14:paraId="54D4D973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Validación general de los datos estructurados y de la documentación del Bloque B.</w:t>
            </w:r>
          </w:p>
        </w:tc>
      </w:tr>
      <w:tr w:rsidR="00335DBF" w:rsidRPr="00B40E15" w14:paraId="056C5F16" w14:textId="77777777" w:rsidTr="001C4A7F">
        <w:trPr>
          <w:jc w:val="center"/>
        </w:trPr>
        <w:tc>
          <w:tcPr>
            <w:tcW w:w="1560" w:type="dxa"/>
          </w:tcPr>
          <w:p w14:paraId="15A85CDD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EV-B1</w:t>
            </w:r>
          </w:p>
        </w:tc>
        <w:tc>
          <w:tcPr>
            <w:tcW w:w="3118" w:type="dxa"/>
          </w:tcPr>
          <w:p w14:paraId="76FF3A50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Organigrama del evento</w:t>
            </w:r>
          </w:p>
        </w:tc>
        <w:tc>
          <w:tcPr>
            <w:tcW w:w="2126" w:type="dxa"/>
          </w:tcPr>
          <w:p w14:paraId="386CF976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1</w:t>
            </w:r>
          </w:p>
        </w:tc>
        <w:tc>
          <w:tcPr>
            <w:tcW w:w="3052" w:type="dxa"/>
          </w:tcPr>
          <w:p w14:paraId="47AAFB02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Identificación nominal de la estructura organizativa del evento.</w:t>
            </w:r>
          </w:p>
        </w:tc>
      </w:tr>
      <w:tr w:rsidR="00335DBF" w:rsidRPr="00B40E15" w14:paraId="55C9B93B" w14:textId="77777777" w:rsidTr="001C4A7F">
        <w:trPr>
          <w:jc w:val="center"/>
        </w:trPr>
        <w:tc>
          <w:tcPr>
            <w:tcW w:w="1560" w:type="dxa"/>
          </w:tcPr>
          <w:p w14:paraId="29887CED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EV-B2</w:t>
            </w:r>
          </w:p>
        </w:tc>
        <w:tc>
          <w:tcPr>
            <w:tcW w:w="3118" w:type="dxa"/>
          </w:tcPr>
          <w:p w14:paraId="742D50D5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Designación de dirección técnica y coordinación general/producción</w:t>
            </w:r>
          </w:p>
        </w:tc>
        <w:tc>
          <w:tcPr>
            <w:tcW w:w="2126" w:type="dxa"/>
          </w:tcPr>
          <w:p w14:paraId="0982F930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1.1</w:t>
            </w:r>
          </w:p>
        </w:tc>
        <w:tc>
          <w:tcPr>
            <w:tcW w:w="3052" w:type="dxa"/>
          </w:tcPr>
          <w:p w14:paraId="009E5905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Acreditación formal de los perfiles directivos y de coordinación.</w:t>
            </w:r>
          </w:p>
        </w:tc>
      </w:tr>
      <w:tr w:rsidR="00335DBF" w:rsidRPr="00B40E15" w14:paraId="468CDD44" w14:textId="77777777" w:rsidTr="001C4A7F">
        <w:trPr>
          <w:jc w:val="center"/>
        </w:trPr>
        <w:tc>
          <w:tcPr>
            <w:tcW w:w="1560" w:type="dxa"/>
          </w:tcPr>
          <w:p w14:paraId="36D3F0EA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EV-B3</w:t>
            </w:r>
          </w:p>
        </w:tc>
        <w:tc>
          <w:tcPr>
            <w:tcW w:w="3118" w:type="dxa"/>
          </w:tcPr>
          <w:p w14:paraId="7BCE1633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Evidencias de cualificación</w:t>
            </w:r>
          </w:p>
        </w:tc>
        <w:tc>
          <w:tcPr>
            <w:tcW w:w="2126" w:type="dxa"/>
          </w:tcPr>
          <w:p w14:paraId="2C369086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B.E1.1.a</w:t>
            </w:r>
            <w:proofErr w:type="gramEnd"/>
          </w:p>
        </w:tc>
        <w:tc>
          <w:tcPr>
            <w:tcW w:w="3052" w:type="dxa"/>
          </w:tcPr>
          <w:p w14:paraId="44533108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Acreditación de titulación obligatoria y formación complementaria.</w:t>
            </w:r>
          </w:p>
        </w:tc>
      </w:tr>
      <w:tr w:rsidR="00335DBF" w:rsidRPr="00B40E15" w14:paraId="6742176E" w14:textId="77777777" w:rsidTr="001C4A7F">
        <w:trPr>
          <w:jc w:val="center"/>
        </w:trPr>
        <w:tc>
          <w:tcPr>
            <w:tcW w:w="1560" w:type="dxa"/>
          </w:tcPr>
          <w:p w14:paraId="25115FFB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EV-B4</w:t>
            </w:r>
          </w:p>
        </w:tc>
        <w:tc>
          <w:tcPr>
            <w:tcW w:w="3118" w:type="dxa"/>
          </w:tcPr>
          <w:p w14:paraId="269BF7B4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Evidencias de experiencia en coordinación/producción y ediciones previas</w:t>
            </w:r>
          </w:p>
        </w:tc>
        <w:tc>
          <w:tcPr>
            <w:tcW w:w="2126" w:type="dxa"/>
          </w:tcPr>
          <w:p w14:paraId="487A6DDC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 xml:space="preserve">B.E1.1.b / </w:t>
            </w: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1.3</w:t>
            </w:r>
          </w:p>
        </w:tc>
        <w:tc>
          <w:tcPr>
            <w:tcW w:w="3052" w:type="dxa"/>
          </w:tcPr>
          <w:p w14:paraId="1BD576FA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Verificación de experiencia acreditada en producción de eventos y trayectoria previa.</w:t>
            </w:r>
          </w:p>
        </w:tc>
      </w:tr>
      <w:tr w:rsidR="00335DBF" w:rsidRPr="00B40E15" w14:paraId="7234A85A" w14:textId="77777777" w:rsidTr="001C4A7F">
        <w:trPr>
          <w:jc w:val="center"/>
        </w:trPr>
        <w:tc>
          <w:tcPr>
            <w:tcW w:w="1560" w:type="dxa"/>
          </w:tcPr>
          <w:p w14:paraId="6D89C328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EV-B5</w:t>
            </w:r>
          </w:p>
        </w:tc>
        <w:tc>
          <w:tcPr>
            <w:tcW w:w="3118" w:type="dxa"/>
          </w:tcPr>
          <w:p w14:paraId="5910BA75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Fichas de área y responsables funcionales</w:t>
            </w:r>
          </w:p>
        </w:tc>
        <w:tc>
          <w:tcPr>
            <w:tcW w:w="2126" w:type="dxa"/>
          </w:tcPr>
          <w:p w14:paraId="71CE0E1E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1.2</w:t>
            </w:r>
          </w:p>
        </w:tc>
        <w:tc>
          <w:tcPr>
            <w:tcW w:w="3052" w:type="dxa"/>
          </w:tcPr>
          <w:p w14:paraId="09007928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Acreditación de responsables de áreas críticas, funciones y recursos asignados.</w:t>
            </w:r>
          </w:p>
        </w:tc>
      </w:tr>
      <w:tr w:rsidR="00335DBF" w:rsidRPr="00B40E15" w14:paraId="5F4CBE2C" w14:textId="77777777" w:rsidTr="001C4A7F">
        <w:trPr>
          <w:jc w:val="center"/>
        </w:trPr>
        <w:tc>
          <w:tcPr>
            <w:tcW w:w="1560" w:type="dxa"/>
          </w:tcPr>
          <w:p w14:paraId="692B8711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EV-B6</w:t>
            </w:r>
          </w:p>
        </w:tc>
        <w:tc>
          <w:tcPr>
            <w:tcW w:w="3118" w:type="dxa"/>
          </w:tcPr>
          <w:p w14:paraId="45E9997A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Plan de operaciones y cronograma operativo</w:t>
            </w:r>
          </w:p>
        </w:tc>
        <w:tc>
          <w:tcPr>
            <w:tcW w:w="2126" w:type="dxa"/>
          </w:tcPr>
          <w:p w14:paraId="2DB1B24A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2.1</w:t>
            </w:r>
          </w:p>
        </w:tc>
        <w:tc>
          <w:tcPr>
            <w:tcW w:w="3052" w:type="dxa"/>
          </w:tcPr>
          <w:p w14:paraId="151199FA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Ordenación temporal y funcional del montaje, desarrollo y desmontaje del evento.</w:t>
            </w:r>
          </w:p>
        </w:tc>
      </w:tr>
      <w:tr w:rsidR="00335DBF" w:rsidRPr="00B40E15" w14:paraId="078EF2C5" w14:textId="77777777" w:rsidTr="001C4A7F">
        <w:trPr>
          <w:jc w:val="center"/>
        </w:trPr>
        <w:tc>
          <w:tcPr>
            <w:tcW w:w="1560" w:type="dxa"/>
          </w:tcPr>
          <w:p w14:paraId="1E287A39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EV-B7</w:t>
            </w:r>
          </w:p>
        </w:tc>
        <w:tc>
          <w:tcPr>
            <w:tcW w:w="3118" w:type="dxa"/>
          </w:tcPr>
          <w:p w14:paraId="11E5A730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Plan de seguridad, emergencias y seguros</w:t>
            </w:r>
          </w:p>
        </w:tc>
        <w:tc>
          <w:tcPr>
            <w:tcW w:w="2126" w:type="dxa"/>
          </w:tcPr>
          <w:p w14:paraId="324BA50B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2.2</w:t>
            </w:r>
          </w:p>
        </w:tc>
        <w:tc>
          <w:tcPr>
            <w:tcW w:w="3052" w:type="dxa"/>
          </w:tcPr>
          <w:p w14:paraId="1B077136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Cobertura preventiva, sanitaria, aseguradora y de respuesta ante incidencias.</w:t>
            </w:r>
          </w:p>
        </w:tc>
      </w:tr>
      <w:tr w:rsidR="00335DBF" w:rsidRPr="00B40E15" w14:paraId="69D0ADEA" w14:textId="77777777" w:rsidTr="001C4A7F">
        <w:trPr>
          <w:jc w:val="center"/>
        </w:trPr>
        <w:tc>
          <w:tcPr>
            <w:tcW w:w="1560" w:type="dxa"/>
          </w:tcPr>
          <w:p w14:paraId="1204345B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EV-B8</w:t>
            </w:r>
          </w:p>
        </w:tc>
        <w:tc>
          <w:tcPr>
            <w:tcW w:w="3118" w:type="dxa"/>
          </w:tcPr>
          <w:p w14:paraId="465930CB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Relación de servicios técnicos esenciales</w:t>
            </w:r>
          </w:p>
        </w:tc>
        <w:tc>
          <w:tcPr>
            <w:tcW w:w="2126" w:type="dxa"/>
          </w:tcPr>
          <w:p w14:paraId="66B1BC40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2.3</w:t>
            </w:r>
          </w:p>
        </w:tc>
        <w:tc>
          <w:tcPr>
            <w:tcW w:w="3052" w:type="dxa"/>
          </w:tcPr>
          <w:p w14:paraId="4B8FE1A7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Disponibilidad acreditada de medios y servicios técnicos críticos.</w:t>
            </w:r>
          </w:p>
        </w:tc>
      </w:tr>
      <w:tr w:rsidR="00335DBF" w:rsidRPr="00B40E15" w14:paraId="07007ADF" w14:textId="77777777" w:rsidTr="001C4A7F">
        <w:trPr>
          <w:jc w:val="center"/>
        </w:trPr>
        <w:tc>
          <w:tcPr>
            <w:tcW w:w="1560" w:type="dxa"/>
          </w:tcPr>
          <w:p w14:paraId="05ACD994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EV-B9</w:t>
            </w:r>
          </w:p>
        </w:tc>
        <w:tc>
          <w:tcPr>
            <w:tcW w:w="3118" w:type="dxa"/>
          </w:tcPr>
          <w:p w14:paraId="5323C800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Dossier técnico del evento</w:t>
            </w:r>
          </w:p>
        </w:tc>
        <w:tc>
          <w:tcPr>
            <w:tcW w:w="2126" w:type="dxa"/>
          </w:tcPr>
          <w:p w14:paraId="1EBC7B8C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 xml:space="preserve">B.E3.1 / </w:t>
            </w: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3.2</w:t>
            </w:r>
          </w:p>
        </w:tc>
        <w:tc>
          <w:tcPr>
            <w:tcW w:w="3052" w:type="dxa"/>
          </w:tcPr>
          <w:p w14:paraId="3FDC71A4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Diseño deportivo, reglamentario y de producción del evento.</w:t>
            </w:r>
          </w:p>
        </w:tc>
      </w:tr>
      <w:tr w:rsidR="00335DBF" w:rsidRPr="00B40E15" w14:paraId="44D36F80" w14:textId="77777777" w:rsidTr="001C4A7F">
        <w:trPr>
          <w:jc w:val="center"/>
        </w:trPr>
        <w:tc>
          <w:tcPr>
            <w:tcW w:w="1560" w:type="dxa"/>
          </w:tcPr>
          <w:p w14:paraId="38766BC5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EV-B10</w:t>
            </w:r>
          </w:p>
        </w:tc>
        <w:tc>
          <w:tcPr>
            <w:tcW w:w="3118" w:type="dxa"/>
          </w:tcPr>
          <w:p w14:paraId="3211253B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Protocolos de inscripciones, acreditaciones, RGPD y menores</w:t>
            </w:r>
          </w:p>
        </w:tc>
        <w:tc>
          <w:tcPr>
            <w:tcW w:w="2126" w:type="dxa"/>
          </w:tcPr>
          <w:p w14:paraId="56CE18E8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3.3</w:t>
            </w:r>
          </w:p>
        </w:tc>
        <w:tc>
          <w:tcPr>
            <w:tcW w:w="3052" w:type="dxa"/>
          </w:tcPr>
          <w:p w14:paraId="3B9E5945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Gestión de participantes, control de accesos y protección de datos.</w:t>
            </w:r>
          </w:p>
        </w:tc>
      </w:tr>
      <w:tr w:rsidR="00335DBF" w:rsidRPr="00B40E15" w14:paraId="47C527C3" w14:textId="77777777" w:rsidTr="001C4A7F">
        <w:trPr>
          <w:jc w:val="center"/>
        </w:trPr>
        <w:tc>
          <w:tcPr>
            <w:tcW w:w="1560" w:type="dxa"/>
          </w:tcPr>
          <w:p w14:paraId="7E696D9E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EV-B11</w:t>
            </w:r>
          </w:p>
        </w:tc>
        <w:tc>
          <w:tcPr>
            <w:tcW w:w="3118" w:type="dxa"/>
          </w:tcPr>
          <w:p w14:paraId="2D9F4AB9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Sistema de evaluación y memoria de resultados</w:t>
            </w:r>
          </w:p>
        </w:tc>
        <w:tc>
          <w:tcPr>
            <w:tcW w:w="2126" w:type="dxa"/>
          </w:tcPr>
          <w:p w14:paraId="53026C81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3.4</w:t>
            </w:r>
          </w:p>
        </w:tc>
        <w:tc>
          <w:tcPr>
            <w:tcW w:w="3052" w:type="dxa"/>
          </w:tcPr>
          <w:p w14:paraId="1F096DC7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 xml:space="preserve">Definición de </w:t>
            </w:r>
            <w:proofErr w:type="spellStart"/>
            <w:r w:rsidRPr="00B40E15">
              <w:rPr>
                <w:sz w:val="18"/>
                <w:szCs w:val="18"/>
                <w:lang w:val="es-ES"/>
              </w:rPr>
              <w:t>KPIs</w:t>
            </w:r>
            <w:proofErr w:type="spellEnd"/>
            <w:r w:rsidRPr="00B40E15">
              <w:rPr>
                <w:sz w:val="18"/>
                <w:szCs w:val="18"/>
                <w:lang w:val="es-ES"/>
              </w:rPr>
              <w:t>, encuesta, memoria y retorno de mejora.</w:t>
            </w:r>
          </w:p>
        </w:tc>
      </w:tr>
      <w:tr w:rsidR="00335DBF" w:rsidRPr="00B40E15" w14:paraId="5E8DE40C" w14:textId="77777777" w:rsidTr="001C4A7F">
        <w:trPr>
          <w:jc w:val="center"/>
        </w:trPr>
        <w:tc>
          <w:tcPr>
            <w:tcW w:w="1560" w:type="dxa"/>
          </w:tcPr>
          <w:p w14:paraId="71932DB7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EV-B12</w:t>
            </w:r>
          </w:p>
        </w:tc>
        <w:tc>
          <w:tcPr>
            <w:tcW w:w="3118" w:type="dxa"/>
          </w:tcPr>
          <w:p w14:paraId="364DC96E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Medidas sociales, accesibilidad y sostenibilidad</w:t>
            </w:r>
          </w:p>
        </w:tc>
        <w:tc>
          <w:tcPr>
            <w:tcW w:w="2126" w:type="dxa"/>
          </w:tcPr>
          <w:p w14:paraId="613555DA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proofErr w:type="gramStart"/>
            <w:r w:rsidRPr="00B40E15">
              <w:rPr>
                <w:sz w:val="18"/>
                <w:szCs w:val="18"/>
                <w:lang w:val="es-ES"/>
              </w:rPr>
              <w:t>B.E</w:t>
            </w:r>
            <w:proofErr w:type="gramEnd"/>
            <w:r w:rsidRPr="00B40E15">
              <w:rPr>
                <w:sz w:val="18"/>
                <w:szCs w:val="18"/>
                <w:lang w:val="es-ES"/>
              </w:rPr>
              <w:t>4</w:t>
            </w:r>
          </w:p>
        </w:tc>
        <w:tc>
          <w:tcPr>
            <w:tcW w:w="3052" w:type="dxa"/>
          </w:tcPr>
          <w:p w14:paraId="562B84AE" w14:textId="77777777" w:rsidR="00335DBF" w:rsidRPr="00B40E15" w:rsidRDefault="00797A0A" w:rsidP="001C4A7F">
            <w:pPr>
              <w:spacing w:after="0" w:line="240" w:lineRule="auto"/>
              <w:rPr>
                <w:sz w:val="18"/>
                <w:szCs w:val="18"/>
                <w:lang w:val="es-ES"/>
              </w:rPr>
            </w:pPr>
            <w:r w:rsidRPr="00B40E15">
              <w:rPr>
                <w:sz w:val="18"/>
                <w:szCs w:val="18"/>
                <w:lang w:val="es-ES"/>
              </w:rPr>
              <w:t>Acreditación de accesibilidad económica, igualdad, inclusión, accesibilidad comunicativa, sostenibilidad, convivencia y voluntariado.</w:t>
            </w:r>
          </w:p>
        </w:tc>
      </w:tr>
    </w:tbl>
    <w:p w14:paraId="04727C3A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EV-B0. Declaración responsable sobre veracidad de los datos estructurados del Bloque B</w:t>
      </w:r>
    </w:p>
    <w:p w14:paraId="371464B5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246850F7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 xml:space="preserve">Constituye el soporte general de cierre y validación de la información consignada en la solicitud, en el Excel y en el resto de </w:t>
      </w:r>
      <w:proofErr w:type="gramStart"/>
      <w:r w:rsidRPr="00B40E15">
        <w:rPr>
          <w:lang w:val="es-ES"/>
        </w:rPr>
        <w:t>anexos</w:t>
      </w:r>
      <w:proofErr w:type="gramEnd"/>
      <w:r w:rsidRPr="00B40E15">
        <w:rPr>
          <w:lang w:val="es-ES"/>
        </w:rPr>
        <w:t xml:space="preserve"> del Bloque B del ámbito eventos.</w:t>
      </w:r>
    </w:p>
    <w:p w14:paraId="50F6EC12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2BCB4E4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Identificación completa de la entidad organizadora y de la persona representante.</w:t>
      </w:r>
    </w:p>
    <w:p w14:paraId="318798B2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Referencia a la convocatoria, anualidad, ámbito EV y denominación del evento o proyecto presentado.</w:t>
      </w:r>
    </w:p>
    <w:p w14:paraId="39F9AB66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Manifestación expresa de veracidad, exactitud e integridad de los datos declarados.</w:t>
      </w:r>
    </w:p>
    <w:p w14:paraId="3A312D84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Compromiso de mantener la documentación soporte a disposición del órgano instructor y de atender requerimientos de subsanación o verificación por muestreo.</w:t>
      </w:r>
    </w:p>
    <w:p w14:paraId="0BABE30B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Fecha, firma y, en su caso, sello de la entidad.</w:t>
      </w:r>
    </w:p>
    <w:p w14:paraId="5C31D86A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1049694B" w14:textId="77777777">
        <w:tc>
          <w:tcPr>
            <w:tcW w:w="9858" w:type="dxa"/>
            <w:shd w:val="clear" w:color="auto" w:fill="F7FAFC"/>
          </w:tcPr>
          <w:p w14:paraId="7F4835EB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DECLARACIÓN RESPONSABLE SOBRE LA VERACIDAD DE LOS DATOS DEL BLOQUE B</w:t>
            </w:r>
            <w:r w:rsidRPr="00B40E15">
              <w:rPr>
                <w:sz w:val="18"/>
                <w:lang w:val="es-ES"/>
              </w:rPr>
              <w:br/>
              <w:t>Entidad: [DENOMINACIÓN COMPLETA] · CIF: [___] · Ámbito: EV · Código documental: EV-B0</w:t>
            </w:r>
            <w:r w:rsidRPr="00B40E15">
              <w:rPr>
                <w:sz w:val="18"/>
                <w:lang w:val="es-ES"/>
              </w:rPr>
              <w:br/>
              <w:t>D./Dña. [NOMBRE Y APELLIDOS], en calidad de representante legal de la entidad indicada, DECLARA BAJO SU RESPONSABILIDAD:</w:t>
            </w:r>
            <w:r w:rsidRPr="00B40E15">
              <w:rPr>
                <w:sz w:val="18"/>
                <w:lang w:val="es-ES"/>
              </w:rPr>
              <w:br/>
              <w:t>1. Que los datos estructurados consignados en la solicitud, en los anexos y en la documentación presentada para la valoración del Bloque B del evento son ciertos, completos y verificables.</w:t>
            </w:r>
            <w:r w:rsidRPr="00B40E15">
              <w:rPr>
                <w:sz w:val="18"/>
                <w:lang w:val="es-ES"/>
              </w:rPr>
              <w:br/>
            </w:r>
            <w:r w:rsidRPr="00B40E15">
              <w:rPr>
                <w:sz w:val="18"/>
                <w:lang w:val="es-ES"/>
              </w:rPr>
              <w:lastRenderedPageBreak/>
              <w:t>2. Que la entidad dispone de los documentos soporte originales y los pondrá a disposición del órgano instructor o de la comisión técnica cuando sean requeridos.</w:t>
            </w:r>
            <w:r w:rsidRPr="00B40E15">
              <w:rPr>
                <w:sz w:val="18"/>
                <w:lang w:val="es-ES"/>
              </w:rPr>
              <w:br/>
              <w:t>3. Que conoce que la inexactitud, falsedad u omisión esencial de cualquier dato podrá dar lugar a los efectos previstos en la normativa aplicable.</w:t>
            </w:r>
            <w:r w:rsidRPr="00B40E15">
              <w:rPr>
                <w:sz w:val="18"/>
                <w:lang w:val="es-ES"/>
              </w:rPr>
              <w:br/>
              <w:t>En [localidad], a [fecha]. Firma de la representación legal.</w:t>
            </w:r>
          </w:p>
        </w:tc>
      </w:tr>
    </w:tbl>
    <w:p w14:paraId="6B590B87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lastRenderedPageBreak/>
        <w:t>Observación de uso</w:t>
      </w:r>
    </w:p>
    <w:p w14:paraId="521C3D77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Puede formularse en documento independiente o integrarse en un anexo final de cierre del Bloque B, siempre que se identifique con claridad el evento y el ámbito EV.</w:t>
      </w:r>
    </w:p>
    <w:p w14:paraId="206EEF00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EV-B1. Organigrama del evento y estructura nominal de funciones</w:t>
      </w:r>
    </w:p>
    <w:p w14:paraId="5AD394A3" w14:textId="77777777" w:rsidR="00335DBF" w:rsidRPr="00B40E15" w:rsidRDefault="00797A0A">
      <w:pPr>
        <w:rPr>
          <w:lang w:val="es-ES"/>
        </w:rPr>
      </w:pPr>
      <w:r w:rsidRPr="00B40E15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B40E15">
        <w:rPr>
          <w:lang w:val="es-ES"/>
        </w:rPr>
        <w:t>seudonimizada</w:t>
      </w:r>
      <w:proofErr w:type="spellEnd"/>
      <w:r w:rsidRPr="00B40E15">
        <w:rPr>
          <w:lang w:val="es-ES"/>
        </w:rPr>
        <w:t>.</w:t>
      </w:r>
    </w:p>
    <w:p w14:paraId="01FA0F8E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713361FF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Permite identificar la estructura organizativa del evento, la distribución funcional de responsabilidades y la existencia de una cadena de mando clara para todas las fases de preparación, ejecución y cierre.</w:t>
      </w:r>
    </w:p>
    <w:p w14:paraId="5B43624F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431F460B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Organigrama del evento con identificación nominal de la dirección técnica/deportiva, coordinación general/producción y áreas funcionales críticas.</w:t>
      </w:r>
    </w:p>
    <w:p w14:paraId="21CEE991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Relación de funciones principales asignadas a cada puesto o área.</w:t>
      </w:r>
    </w:p>
    <w:p w14:paraId="19E323CA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Referencia a la fase o momento de intervención de cada perfil (planificación, montaje, desarrollo, desmontaje, cierre).</w:t>
      </w:r>
    </w:p>
    <w:p w14:paraId="39E0B421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Vinculación del organigrama con los anexos de designación y fichas de área.</w:t>
      </w:r>
    </w:p>
    <w:p w14:paraId="7C6B3538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7F466673" w14:textId="77777777">
        <w:tc>
          <w:tcPr>
            <w:tcW w:w="9858" w:type="dxa"/>
            <w:shd w:val="clear" w:color="auto" w:fill="F7FAFC"/>
          </w:tcPr>
          <w:p w14:paraId="37E5A060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ORGANIGRAMA DEL EVENTO</w:t>
            </w:r>
            <w:r w:rsidRPr="00B40E15">
              <w:rPr>
                <w:sz w:val="18"/>
                <w:lang w:val="es-ES"/>
              </w:rPr>
              <w:br/>
            </w:r>
            <w:proofErr w:type="spellStart"/>
            <w:r w:rsidRPr="00B40E15">
              <w:rPr>
                <w:sz w:val="18"/>
                <w:lang w:val="es-ES"/>
              </w:rPr>
              <w:t>Evento</w:t>
            </w:r>
            <w:proofErr w:type="spellEnd"/>
            <w:r w:rsidRPr="00B40E15">
              <w:rPr>
                <w:sz w:val="18"/>
                <w:lang w:val="es-ES"/>
              </w:rPr>
              <w:t xml:space="preserve"> / ámbito: [DENOMINACIÓN DEL EVENTO] / EV</w:t>
            </w:r>
            <w:r w:rsidRPr="00B40E15">
              <w:rPr>
                <w:sz w:val="18"/>
                <w:lang w:val="es-ES"/>
              </w:rPr>
              <w:br/>
              <w:t>Estructura organizativa mínima:</w:t>
            </w:r>
            <w:r w:rsidRPr="00B40E15">
              <w:rPr>
                <w:sz w:val="18"/>
                <w:lang w:val="es-ES"/>
              </w:rPr>
              <w:br/>
              <w:t>— Dirección técnica/deportiva: [nombre y apellidos].</w:t>
            </w:r>
            <w:r w:rsidRPr="00B40E15">
              <w:rPr>
                <w:sz w:val="18"/>
                <w:lang w:val="es-ES"/>
              </w:rPr>
              <w:br/>
              <w:t>— Coordinación general / producción: [nombre y apellidos].</w:t>
            </w:r>
            <w:r w:rsidRPr="00B40E15">
              <w:rPr>
                <w:sz w:val="18"/>
                <w:lang w:val="es-ES"/>
              </w:rPr>
              <w:br/>
              <w:t>— Área de seguridad y emergencias: [responsable].</w:t>
            </w:r>
            <w:r w:rsidRPr="00B40E15">
              <w:rPr>
                <w:sz w:val="18"/>
                <w:lang w:val="es-ES"/>
              </w:rPr>
              <w:br/>
              <w:t>— Área sanitaria: [responsable].</w:t>
            </w:r>
            <w:r w:rsidRPr="00B40E15">
              <w:rPr>
                <w:sz w:val="18"/>
                <w:lang w:val="es-ES"/>
              </w:rPr>
              <w:br/>
              <w:t>— Área logística / montaje / material: [responsable].</w:t>
            </w:r>
            <w:r w:rsidRPr="00B40E15">
              <w:rPr>
                <w:sz w:val="18"/>
                <w:lang w:val="es-ES"/>
              </w:rPr>
              <w:br/>
              <w:t>— Área de comunicación y atención a participantes: [responsable].</w:t>
            </w:r>
            <w:r w:rsidRPr="00B40E15">
              <w:rPr>
                <w:sz w:val="18"/>
                <w:lang w:val="es-ES"/>
              </w:rPr>
              <w:br/>
              <w:t>— Área de voluntariado / apoyo operativo, si procede: [responsable].</w:t>
            </w:r>
            <w:r w:rsidRPr="00B40E15">
              <w:rPr>
                <w:sz w:val="18"/>
                <w:lang w:val="es-ES"/>
              </w:rPr>
              <w:br/>
              <w:t>Se adjunta organigrama gráfico y cuadro de funciones asociado, con indicación de tareas por fases del evento.</w:t>
            </w:r>
          </w:p>
        </w:tc>
      </w:tr>
    </w:tbl>
    <w:p w14:paraId="4AD55957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75D13957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Es recomendable que el organigrama se presente en soporte gráfico simple, acompañado de una tabla funcional que permita localizar con rapidez a cada responsable.</w:t>
      </w:r>
    </w:p>
    <w:p w14:paraId="7691BD88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EV-B2. Designación de dirección técnica/deportiva y coordinación general/producción</w:t>
      </w:r>
    </w:p>
    <w:p w14:paraId="5020FF12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1CE62856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Acredita formalmente la designación de las personas que asumen la dirección técnica/deportiva del evento y, en su caso, la coordinación general o de producción.</w:t>
      </w:r>
    </w:p>
    <w:p w14:paraId="44A63A11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380E7B50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Identificación nominal de la persona designada y del cargo o función asumida.</w:t>
      </w:r>
    </w:p>
    <w:p w14:paraId="1E9D7D70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lastRenderedPageBreak/>
        <w:t>Acta, certificado, designación interna o documento equivalente de nombramiento.</w:t>
      </w:r>
    </w:p>
    <w:p w14:paraId="1AE1EF35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Periodo o edición del evento al que se refiere la designación.</w:t>
      </w:r>
    </w:p>
    <w:p w14:paraId="68A27C99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Firma de la entidad o del órgano competente que realiza el nombramiento.</w:t>
      </w:r>
    </w:p>
    <w:p w14:paraId="3C92EA33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1865076F" w14:textId="77777777">
        <w:tc>
          <w:tcPr>
            <w:tcW w:w="9858" w:type="dxa"/>
            <w:shd w:val="clear" w:color="auto" w:fill="F7FAFC"/>
          </w:tcPr>
          <w:p w14:paraId="6B2F8097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DESIGNACIÓN DE DIRECCIÓN TÉCNICA / COORDINACIÓN GENERAL</w:t>
            </w:r>
            <w:r w:rsidRPr="00B40E15">
              <w:rPr>
                <w:sz w:val="18"/>
                <w:lang w:val="es-ES"/>
              </w:rPr>
              <w:br/>
              <w:t>Entidad organizadora: [___]</w:t>
            </w:r>
            <w:r w:rsidRPr="00B40E15">
              <w:rPr>
                <w:sz w:val="18"/>
                <w:lang w:val="es-ES"/>
              </w:rPr>
              <w:br/>
              <w:t>Evento / edición: [___]</w:t>
            </w:r>
            <w:r w:rsidRPr="00B40E15">
              <w:rPr>
                <w:sz w:val="18"/>
                <w:lang w:val="es-ES"/>
              </w:rPr>
              <w:br/>
              <w:t>Se hace constar que:</w:t>
            </w:r>
            <w:r w:rsidRPr="00B40E15">
              <w:rPr>
                <w:sz w:val="18"/>
                <w:lang w:val="es-ES"/>
              </w:rPr>
              <w:br/>
              <w:t>— D./Dña. [nombre y apellidos] queda designado/a como Dirección técnica/deportiva del evento.</w:t>
            </w:r>
            <w:r w:rsidRPr="00B40E15">
              <w:rPr>
                <w:sz w:val="18"/>
                <w:lang w:val="es-ES"/>
              </w:rPr>
              <w:br/>
              <w:t>— D./Dña. [nombre y apellidos] queda designado/a, en su caso, como Coordinación general / producción del evento.</w:t>
            </w:r>
            <w:r w:rsidRPr="00B40E15">
              <w:rPr>
                <w:sz w:val="18"/>
                <w:lang w:val="es-ES"/>
              </w:rPr>
              <w:br/>
              <w:t>La presente designación surte efectos para la planificación, ejecución y cierre de la edición [___] del evento.</w:t>
            </w:r>
            <w:r w:rsidRPr="00B40E15">
              <w:rPr>
                <w:sz w:val="18"/>
                <w:lang w:val="es-ES"/>
              </w:rPr>
              <w:br/>
              <w:t>En [localidad], a [fecha]. Firma y sello de la entidad.</w:t>
            </w:r>
          </w:p>
        </w:tc>
      </w:tr>
    </w:tbl>
    <w:p w14:paraId="76DAFA6C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49C5FDEA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Cuando la dirección técnica y la coordinación general recaigan en la misma persona, conviene dejarlo expresamente indicado.</w:t>
      </w:r>
    </w:p>
    <w:p w14:paraId="4BAADD70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EV-B3. Evidencias de cualificación de la dirección técnica y formación complementaria</w:t>
      </w:r>
    </w:p>
    <w:p w14:paraId="74FDECF2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4C780942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Sirve para acreditar la titulación obligatoria exigible a la dirección técnica/deportiva y, en su caso, la formación complementaria adicional vinculada al evento.</w:t>
      </w:r>
    </w:p>
    <w:p w14:paraId="340800DE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321620F6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Copia o referencia verificable del título o habilitación profesional obligatoria.</w:t>
      </w:r>
    </w:p>
    <w:p w14:paraId="15FB4ED1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Indicación del número de registro en el censo profesional cuando resulte aplicable.</w:t>
      </w:r>
    </w:p>
    <w:p w14:paraId="650B6C69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Relación de másteres, posgrados o formación adicional relacionada con dirección, gestión, seguridad, organización o especialidad deportiva del evento.</w:t>
      </w:r>
    </w:p>
    <w:p w14:paraId="024AD2B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Identificación de la persona a la que corresponde cada evidencia.</w:t>
      </w:r>
    </w:p>
    <w:p w14:paraId="0B8340EE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595F6E8B" w14:textId="77777777">
        <w:tc>
          <w:tcPr>
            <w:tcW w:w="9858" w:type="dxa"/>
            <w:shd w:val="clear" w:color="auto" w:fill="F7FAFC"/>
          </w:tcPr>
          <w:p w14:paraId="455E9AA4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FICHA DE CUALIFICACIÓN DE LA DIRECCIÓN TÉCNICA</w:t>
            </w:r>
            <w:r w:rsidRPr="00B40E15">
              <w:rPr>
                <w:sz w:val="18"/>
                <w:lang w:val="es-ES"/>
              </w:rPr>
              <w:br/>
              <w:t>Persona designada: [nombre y apellidos]</w:t>
            </w:r>
            <w:r w:rsidRPr="00B40E15">
              <w:rPr>
                <w:sz w:val="18"/>
                <w:lang w:val="es-ES"/>
              </w:rPr>
              <w:br/>
              <w:t>Función: Dirección técnica/deportiva del evento</w:t>
            </w:r>
            <w:r w:rsidRPr="00B40E15">
              <w:rPr>
                <w:sz w:val="18"/>
                <w:lang w:val="es-ES"/>
              </w:rPr>
              <w:br/>
              <w:t>Titulación obligatoria / habilitación: [___]</w:t>
            </w:r>
            <w:r w:rsidRPr="00B40E15">
              <w:rPr>
                <w:sz w:val="18"/>
                <w:lang w:val="es-ES"/>
              </w:rPr>
              <w:br/>
            </w:r>
            <w:proofErr w:type="spellStart"/>
            <w:r w:rsidRPr="00B40E15">
              <w:rPr>
                <w:sz w:val="18"/>
                <w:lang w:val="es-ES"/>
              </w:rPr>
              <w:t>Nº</w:t>
            </w:r>
            <w:proofErr w:type="spellEnd"/>
            <w:r w:rsidRPr="00B40E15">
              <w:rPr>
                <w:sz w:val="18"/>
                <w:lang w:val="es-ES"/>
              </w:rPr>
              <w:t xml:space="preserve"> de registro profesional, si aplica: [___]</w:t>
            </w:r>
            <w:r w:rsidRPr="00B40E15">
              <w:rPr>
                <w:sz w:val="18"/>
                <w:lang w:val="es-ES"/>
              </w:rPr>
              <w:br/>
              <w:t>Formación complementaria acreditada:</w:t>
            </w:r>
            <w:r w:rsidRPr="00B40E15">
              <w:rPr>
                <w:sz w:val="18"/>
                <w:lang w:val="es-ES"/>
              </w:rPr>
              <w:br/>
              <w:t>— [máster / posgrado / curso especializado] · entidad formadora [___] · horas / créditos [___].</w:t>
            </w:r>
            <w:r w:rsidRPr="00B40E15">
              <w:rPr>
                <w:sz w:val="18"/>
                <w:lang w:val="es-ES"/>
              </w:rPr>
              <w:br/>
              <w:t>— [otro].</w:t>
            </w:r>
            <w:r w:rsidRPr="00B40E15">
              <w:rPr>
                <w:sz w:val="18"/>
                <w:lang w:val="es-ES"/>
              </w:rPr>
              <w:br/>
              <w:t>Se hace constar que las evidencias acreditativas obran en poder de la entidad y se adjuntan o referencian a efectos de comprobación.</w:t>
            </w:r>
          </w:p>
        </w:tc>
      </w:tr>
    </w:tbl>
    <w:p w14:paraId="3D20A768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28C3239D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Cuando exista abundante documentación formativa, puede aportarse una ficha-resumen con anexos numerados.</w:t>
      </w:r>
    </w:p>
    <w:p w14:paraId="613A07EA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lastRenderedPageBreak/>
        <w:t>DOCUMENTO EV-B4. Evidencias de experiencia acreditada en coordinación/producción y en ediciones previas o eventos equivalentes</w:t>
      </w:r>
    </w:p>
    <w:p w14:paraId="0A4E7999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7F9B9109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Acredita la experiencia específica de la coordinación general/producción y la trayectoria de la entidad en la ejecución del mismo evento o de eventos equivalentes.</w:t>
      </w:r>
    </w:p>
    <w:p w14:paraId="0E17F7CA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4889BB0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Relación de ediciones previas del evento o de eventos equivalentes ejecutados en los últimos años.</w:t>
      </w:r>
    </w:p>
    <w:p w14:paraId="66D9C42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Identificación de fechas, sedes, dimensión básica y funciones asumidas.</w:t>
      </w:r>
    </w:p>
    <w:p w14:paraId="4B47E61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Referencia a memorias, actas, contratos, certificados, autorizaciones o evidencias verificables (</w:t>
      </w:r>
      <w:proofErr w:type="spellStart"/>
      <w:r w:rsidRPr="00B40E15">
        <w:rPr>
          <w:lang w:val="es-ES"/>
        </w:rPr>
        <w:t>URLs</w:t>
      </w:r>
      <w:proofErr w:type="spellEnd"/>
      <w:r w:rsidRPr="00B40E15">
        <w:rPr>
          <w:lang w:val="es-ES"/>
        </w:rPr>
        <w:t>, capturas, medios).</w:t>
      </w:r>
    </w:p>
    <w:p w14:paraId="2053B25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Distinción, cuando proceda, entre experiencia personal de coordinación y experiencia institucional de la entidad.</w:t>
      </w:r>
    </w:p>
    <w:p w14:paraId="45EE6CBB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0C7C6790" w14:textId="77777777">
        <w:tc>
          <w:tcPr>
            <w:tcW w:w="9858" w:type="dxa"/>
            <w:shd w:val="clear" w:color="auto" w:fill="F7FAFC"/>
          </w:tcPr>
          <w:p w14:paraId="66CE1EB1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MEMORIA BREVE DE EXPERIENCIA ACREDITADA EN EVENTOS</w:t>
            </w:r>
            <w:r w:rsidRPr="00B40E15">
              <w:rPr>
                <w:sz w:val="18"/>
                <w:lang w:val="es-ES"/>
              </w:rPr>
              <w:br/>
              <w:t>Entidad / responsable: [___]</w:t>
            </w:r>
            <w:r w:rsidRPr="00B40E15">
              <w:rPr>
                <w:sz w:val="18"/>
                <w:lang w:val="es-ES"/>
              </w:rPr>
              <w:br/>
              <w:t>Se relacionan las siguientes experiencias acreditadas:</w:t>
            </w:r>
            <w:r w:rsidRPr="00B40E15">
              <w:rPr>
                <w:sz w:val="18"/>
                <w:lang w:val="es-ES"/>
              </w:rPr>
              <w:br/>
              <w:t>— Evento / edición: [___] · fecha: [___] · sede: [___] · función asumida: [producción / coordinación / dirección].</w:t>
            </w:r>
            <w:r w:rsidRPr="00B40E15">
              <w:rPr>
                <w:sz w:val="18"/>
                <w:lang w:val="es-ES"/>
              </w:rPr>
              <w:br/>
              <w:t>— Evento / edición: [___].</w:t>
            </w:r>
            <w:r w:rsidRPr="00B40E15">
              <w:rPr>
                <w:sz w:val="18"/>
                <w:lang w:val="es-ES"/>
              </w:rPr>
              <w:br/>
              <w:t>Documentación soporte asociada:</w:t>
            </w:r>
            <w:r w:rsidRPr="00B40E15">
              <w:rPr>
                <w:sz w:val="18"/>
                <w:lang w:val="es-ES"/>
              </w:rPr>
              <w:br/>
              <w:t>— [memoria / acta / contrato / certificado / autorización / URL verificable].</w:t>
            </w:r>
            <w:r w:rsidRPr="00B40E15">
              <w:rPr>
                <w:sz w:val="18"/>
                <w:lang w:val="es-ES"/>
              </w:rPr>
              <w:br/>
              <w:t>Se hace constar, a efectos de la convocatoria, que la experiencia descrita guarda equivalencia funcional con el evento presentado.</w:t>
            </w:r>
          </w:p>
        </w:tc>
      </w:tr>
    </w:tbl>
    <w:p w14:paraId="1B9DAB13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0AB8AE61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Es útil distinguir mediante una tabla las evidencias que acreditan experiencia personal y las que acreditan experiencia de la entidad.</w:t>
      </w:r>
    </w:p>
    <w:p w14:paraId="6A0674BC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EV-B5. Fichas de área y designación de responsables funcionales</w:t>
      </w:r>
    </w:p>
    <w:p w14:paraId="14B944AA" w14:textId="77777777" w:rsidR="00335DBF" w:rsidRPr="00B40E15" w:rsidRDefault="00797A0A">
      <w:pPr>
        <w:rPr>
          <w:lang w:val="es-ES"/>
        </w:rPr>
      </w:pPr>
      <w:r w:rsidRPr="00B40E15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B40E15">
        <w:rPr>
          <w:lang w:val="es-ES"/>
        </w:rPr>
        <w:t>seudonimizada</w:t>
      </w:r>
      <w:proofErr w:type="spellEnd"/>
      <w:r w:rsidRPr="00B40E15">
        <w:rPr>
          <w:lang w:val="es-ES"/>
        </w:rPr>
        <w:t>.</w:t>
      </w:r>
    </w:p>
    <w:p w14:paraId="228BE49C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6BCDE6A6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Permite acreditar la existencia de responsables funcionales en áreas críticas del evento y describir sus funciones, recursos y coordinación operativa.</w:t>
      </w:r>
    </w:p>
    <w:p w14:paraId="55164E10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53BD9AE5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Identificación del área funcional: seguridad, sanitario, voluntariado, logística, control deportivo/cronometraje, comunicación, atención a clasificación funcional o apoyos, u otras equivalentes.</w:t>
      </w:r>
    </w:p>
    <w:p w14:paraId="2BEC304A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Nombre de la persona responsable y soporte de designación.</w:t>
      </w:r>
    </w:p>
    <w:p w14:paraId="1F054C58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Funciones principales, tareas por fases y recursos asignados.</w:t>
      </w:r>
    </w:p>
    <w:p w14:paraId="294E8E0F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Relaciones de coordinación con otros responsables o con la dirección técnica.</w:t>
      </w:r>
    </w:p>
    <w:p w14:paraId="45AC90DE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5E5DE05D" w14:textId="77777777">
        <w:tc>
          <w:tcPr>
            <w:tcW w:w="9858" w:type="dxa"/>
            <w:shd w:val="clear" w:color="auto" w:fill="F7FAFC"/>
          </w:tcPr>
          <w:p w14:paraId="083E7011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FICHA DE ÁREA FUNCIONAL DEL EVENTO</w:t>
            </w:r>
            <w:r w:rsidRPr="00B40E15">
              <w:rPr>
                <w:sz w:val="18"/>
                <w:lang w:val="es-ES"/>
              </w:rPr>
              <w:br/>
              <w:t>Área: [___]</w:t>
            </w:r>
            <w:r w:rsidRPr="00B40E15">
              <w:rPr>
                <w:sz w:val="18"/>
                <w:lang w:val="es-ES"/>
              </w:rPr>
              <w:br/>
            </w:r>
            <w:proofErr w:type="gramStart"/>
            <w:r w:rsidRPr="00B40E15">
              <w:rPr>
                <w:sz w:val="18"/>
                <w:lang w:val="es-ES"/>
              </w:rPr>
              <w:lastRenderedPageBreak/>
              <w:t>Responsable</w:t>
            </w:r>
            <w:proofErr w:type="gramEnd"/>
            <w:r w:rsidRPr="00B40E15">
              <w:rPr>
                <w:sz w:val="18"/>
                <w:lang w:val="es-ES"/>
              </w:rPr>
              <w:t xml:space="preserve"> designado/a: [nombre y apellidos]</w:t>
            </w:r>
            <w:r w:rsidRPr="00B40E15">
              <w:rPr>
                <w:sz w:val="18"/>
                <w:lang w:val="es-ES"/>
              </w:rPr>
              <w:br/>
              <w:t>Funciones principales:</w:t>
            </w:r>
            <w:r w:rsidRPr="00B40E15">
              <w:rPr>
                <w:sz w:val="18"/>
                <w:lang w:val="es-ES"/>
              </w:rPr>
              <w:br/>
              <w:t>1. [___]</w:t>
            </w:r>
            <w:r w:rsidRPr="00B40E15">
              <w:rPr>
                <w:sz w:val="18"/>
                <w:lang w:val="es-ES"/>
              </w:rPr>
              <w:br/>
              <w:t>2. [___]</w:t>
            </w:r>
            <w:r w:rsidRPr="00B40E15">
              <w:rPr>
                <w:sz w:val="18"/>
                <w:lang w:val="es-ES"/>
              </w:rPr>
              <w:br/>
              <w:t>Tareas por fases:</w:t>
            </w:r>
            <w:r w:rsidRPr="00B40E15">
              <w:rPr>
                <w:sz w:val="18"/>
                <w:lang w:val="es-ES"/>
              </w:rPr>
              <w:br/>
              <w:t>— Previa al evento: [___]</w:t>
            </w:r>
            <w:r w:rsidRPr="00B40E15">
              <w:rPr>
                <w:sz w:val="18"/>
                <w:lang w:val="es-ES"/>
              </w:rPr>
              <w:br/>
              <w:t>— Durante el evento: [___]</w:t>
            </w:r>
            <w:r w:rsidRPr="00B40E15">
              <w:rPr>
                <w:sz w:val="18"/>
                <w:lang w:val="es-ES"/>
              </w:rPr>
              <w:br/>
              <w:t>— Cierre / desmontaje: [___]</w:t>
            </w:r>
            <w:r w:rsidRPr="00B40E15">
              <w:rPr>
                <w:sz w:val="18"/>
                <w:lang w:val="es-ES"/>
              </w:rPr>
              <w:br/>
              <w:t>Recursos asignados: [materiales / personal / proveedores].</w:t>
            </w:r>
            <w:r w:rsidRPr="00B40E15">
              <w:rPr>
                <w:sz w:val="18"/>
                <w:lang w:val="es-ES"/>
              </w:rPr>
              <w:br/>
              <w:t>Coordinación con: [dirección técnica / producción / otras áreas].</w:t>
            </w:r>
          </w:p>
        </w:tc>
      </w:tr>
    </w:tbl>
    <w:p w14:paraId="527545B9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lastRenderedPageBreak/>
        <w:t>Observación de uso</w:t>
      </w:r>
    </w:p>
    <w:p w14:paraId="7800A04C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Puede presentarse una ficha por cada área o una tabla consolidada, siempre que cada responsable quede perfectamente identificado.</w:t>
      </w:r>
    </w:p>
    <w:p w14:paraId="4B12787F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EV-B6. Plan de operaciones y cronograma operativo del evento</w:t>
      </w:r>
    </w:p>
    <w:p w14:paraId="1EA587C4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4F5625B2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Es la pieza central del subcriterio B.E2.1 y ordena el conjunto de actuaciones necesarias para la implantación material y el desarrollo operativo del evento.</w:t>
      </w:r>
    </w:p>
    <w:p w14:paraId="36F1000C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569B92CA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Cronograma general de montaje, evento, desmontaje y cierre.</w:t>
      </w:r>
    </w:p>
    <w:p w14:paraId="295B45B2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Relación de hitos, tareas, responsables y recursos principales.</w:t>
      </w:r>
    </w:p>
    <w:p w14:paraId="2D8D903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Descripción de flujos operativos básicos y de puntos críticos de la producción.</w:t>
      </w:r>
    </w:p>
    <w:p w14:paraId="2AE32E15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Previsión de contingencias e incidencias ordinarias cuando proceda.</w:t>
      </w:r>
    </w:p>
    <w:p w14:paraId="686B9EC3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0E904B3A" w14:textId="77777777">
        <w:tc>
          <w:tcPr>
            <w:tcW w:w="9858" w:type="dxa"/>
            <w:shd w:val="clear" w:color="auto" w:fill="F7FAFC"/>
          </w:tcPr>
          <w:p w14:paraId="03B69575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PLAN DE OPERACIONES DEL EVENTO</w:t>
            </w:r>
            <w:r w:rsidRPr="00B40E15">
              <w:rPr>
                <w:sz w:val="18"/>
                <w:lang w:val="es-ES"/>
              </w:rPr>
              <w:br/>
            </w:r>
            <w:proofErr w:type="spellStart"/>
            <w:r w:rsidRPr="00B40E15">
              <w:rPr>
                <w:sz w:val="18"/>
                <w:lang w:val="es-ES"/>
              </w:rPr>
              <w:t>Evento</w:t>
            </w:r>
            <w:proofErr w:type="spellEnd"/>
            <w:r w:rsidRPr="00B40E15">
              <w:rPr>
                <w:sz w:val="18"/>
                <w:lang w:val="es-ES"/>
              </w:rPr>
              <w:t xml:space="preserve"> / edición: [___]</w:t>
            </w:r>
            <w:r w:rsidRPr="00B40E15">
              <w:rPr>
                <w:sz w:val="18"/>
                <w:lang w:val="es-ES"/>
              </w:rPr>
              <w:br/>
              <w:t>1. Fases operativas:</w:t>
            </w:r>
            <w:r w:rsidRPr="00B40E15">
              <w:rPr>
                <w:sz w:val="18"/>
                <w:lang w:val="es-ES"/>
              </w:rPr>
              <w:br/>
              <w:t>— Fase previa / implantación: [fechas y tareas].</w:t>
            </w:r>
            <w:r w:rsidRPr="00B40E15">
              <w:rPr>
                <w:sz w:val="18"/>
                <w:lang w:val="es-ES"/>
              </w:rPr>
              <w:br/>
              <w:t>— Día/s de evento: [horarios, hitos, responsables].</w:t>
            </w:r>
            <w:r w:rsidRPr="00B40E15">
              <w:rPr>
                <w:sz w:val="18"/>
                <w:lang w:val="es-ES"/>
              </w:rPr>
              <w:br/>
              <w:t>— Desmontaje y cierre: [fechas y tareas].</w:t>
            </w:r>
            <w:r w:rsidRPr="00B40E15">
              <w:rPr>
                <w:sz w:val="18"/>
                <w:lang w:val="es-ES"/>
              </w:rPr>
              <w:br/>
              <w:t>2. Recursos y responsables por fase: [cuadro resumen].</w:t>
            </w:r>
            <w:r w:rsidRPr="00B40E15">
              <w:rPr>
                <w:sz w:val="18"/>
                <w:lang w:val="es-ES"/>
              </w:rPr>
              <w:br/>
              <w:t>3. Puntos críticos y contingencias básicas: [accesos, suministros, climatología, incidencias operativas].</w:t>
            </w:r>
            <w:r w:rsidRPr="00B40E15">
              <w:rPr>
                <w:sz w:val="18"/>
                <w:lang w:val="es-ES"/>
              </w:rPr>
              <w:br/>
              <w:t>4. Coordinación operativa: [sistema de comunicación, reuniones, responsables de decisión].</w:t>
            </w:r>
          </w:p>
        </w:tc>
      </w:tr>
    </w:tbl>
    <w:p w14:paraId="50A29981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08E7D4DD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El plan debe permitir leer de forma inmediata quién hace qué, cuándo y con qué recursos.</w:t>
      </w:r>
    </w:p>
    <w:p w14:paraId="40DDE472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EV-B7. Plan de seguridad, emergencias, dispositivo sanitario y seguros</w:t>
      </w:r>
    </w:p>
    <w:p w14:paraId="1B91D22B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44386C8D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Acredita la cobertura preventiva del evento en materia de seguridad, emergencias, asistencia sanitaria y aseguramiento obligatorio o recomendable.</w:t>
      </w:r>
    </w:p>
    <w:p w14:paraId="43A92827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4B762C38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Plan de autoprotección cuando proceda o plan equivalente adaptado al evento.</w:t>
      </w:r>
    </w:p>
    <w:p w14:paraId="0F8B4833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Descripción o acreditación del dispositivo sanitario dimensionado.</w:t>
      </w:r>
    </w:p>
    <w:p w14:paraId="6D5D768F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Pólizas de responsabilidad civil y, cuando proceda, de accidentes o cobertura de participantes.</w:t>
      </w:r>
    </w:p>
    <w:p w14:paraId="359A4855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Medidas de control de aforo, evacuación, itinerarios o coordinación con instalación, policía, protección civil u otros servicios.</w:t>
      </w:r>
    </w:p>
    <w:p w14:paraId="7AD5AC6F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lastRenderedPageBreak/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5DA03605" w14:textId="77777777">
        <w:tc>
          <w:tcPr>
            <w:tcW w:w="9858" w:type="dxa"/>
            <w:shd w:val="clear" w:color="auto" w:fill="F7FAFC"/>
          </w:tcPr>
          <w:p w14:paraId="72450A11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FICHA RESUMEN DE SEGURIDAD, EMERGENCIAS Y SEGUROS</w:t>
            </w:r>
            <w:r w:rsidRPr="00B40E15">
              <w:rPr>
                <w:sz w:val="18"/>
                <w:lang w:val="es-ES"/>
              </w:rPr>
              <w:br/>
              <w:t>Evento / edición: [___]</w:t>
            </w:r>
            <w:r w:rsidRPr="00B40E15">
              <w:rPr>
                <w:sz w:val="18"/>
                <w:lang w:val="es-ES"/>
              </w:rPr>
              <w:br/>
              <w:t>Plan aplicable: [plan de autoprotección / plan de seguridad / documento equivalente].</w:t>
            </w:r>
            <w:r w:rsidRPr="00B40E15">
              <w:rPr>
                <w:sz w:val="18"/>
                <w:lang w:val="es-ES"/>
              </w:rPr>
              <w:br/>
              <w:t>Dispositivo sanitario previsto: [tipo, proveedor, dotación, horarios].</w:t>
            </w:r>
            <w:r w:rsidRPr="00B40E15">
              <w:rPr>
                <w:sz w:val="18"/>
                <w:lang w:val="es-ES"/>
              </w:rPr>
              <w:br/>
              <w:t>Seguros: [RC / accidentes / otras coberturas] · póliza o referencia [___].</w:t>
            </w:r>
            <w:r w:rsidRPr="00B40E15">
              <w:rPr>
                <w:sz w:val="18"/>
                <w:lang w:val="es-ES"/>
              </w:rPr>
              <w:br/>
              <w:t>Medidas complementarias: [aforo, evacuación, señalización, coordinación con instalación o servicios públicos].</w:t>
            </w:r>
            <w:r w:rsidRPr="00B40E15">
              <w:rPr>
                <w:sz w:val="18"/>
                <w:lang w:val="es-ES"/>
              </w:rPr>
              <w:br/>
              <w:t>Observaciones específicas del evento: [___].</w:t>
            </w:r>
          </w:p>
        </w:tc>
      </w:tr>
    </w:tbl>
    <w:p w14:paraId="664543CB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0A46A4C2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Cuando parte de estas coberturas dependan de la instalación o del organizador principal, debe indicarse expresamente el reparto de responsabilidades.</w:t>
      </w:r>
    </w:p>
    <w:p w14:paraId="532B4A11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EV-B8. Relación de servicios técnicos esenciales y acreditación de disponibilidad</w:t>
      </w:r>
    </w:p>
    <w:p w14:paraId="3EC552BB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3303A0A2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Permite verificar la disponibilidad real de los servicios técnicos imprescindibles para la correcta ejecución del evento.</w:t>
      </w:r>
    </w:p>
    <w:p w14:paraId="2D363261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133790AD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Relación de servicios o medios técnicos esenciales: cronometraje, sonido, megafonía, montaje, señalización, control deportivo, clasificación funcional, apoyo adaptado, limpieza, electricidad u otros equivalentes.</w:t>
      </w:r>
    </w:p>
    <w:p w14:paraId="55B603BB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Indicación de si el servicio es propio, contratado, cedido o prestado por la instalación.</w:t>
      </w:r>
    </w:p>
    <w:p w14:paraId="42B9F054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Referencia al proveedor, contrato, compromiso, ficha técnica o autorización correspondiente.</w:t>
      </w:r>
    </w:p>
    <w:p w14:paraId="7245A6B9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Identificación del área responsable de supervisión del servicio.</w:t>
      </w:r>
    </w:p>
    <w:p w14:paraId="7519E9BC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7E2AF68E" w14:textId="77777777" w:rsidTr="001C4A7F">
        <w:trPr>
          <w:jc w:val="center"/>
        </w:trPr>
        <w:tc>
          <w:tcPr>
            <w:tcW w:w="9858" w:type="dxa"/>
            <w:shd w:val="clear" w:color="auto" w:fill="F7FAFC"/>
          </w:tcPr>
          <w:p w14:paraId="7E28CC1A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RELACIÓN DE SERVICIOS TÉCNICOS ESENCIALES</w:t>
            </w:r>
            <w:r w:rsidRPr="00B40E15">
              <w:rPr>
                <w:sz w:val="18"/>
                <w:lang w:val="es-ES"/>
              </w:rPr>
              <w:br/>
              <w:t>Evento / edición: [___]</w:t>
            </w:r>
            <w:r w:rsidRPr="00B40E15">
              <w:rPr>
                <w:sz w:val="18"/>
                <w:lang w:val="es-ES"/>
              </w:rPr>
              <w:br/>
              <w:t>— Servicio / medio técnico: [___] · modalidad de disponibilidad: [propio / proveedor / instalación] · responsable de supervisión: [___] · soporte acreditativo: [contrato / compromiso / autorización / ficha técnica].</w:t>
            </w:r>
            <w:r w:rsidRPr="00B40E15">
              <w:rPr>
                <w:sz w:val="18"/>
                <w:lang w:val="es-ES"/>
              </w:rPr>
              <w:br/>
              <w:t>— Servicio / medio técnico: [___].</w:t>
            </w:r>
            <w:r w:rsidRPr="00B40E15">
              <w:rPr>
                <w:sz w:val="18"/>
                <w:lang w:val="es-ES"/>
              </w:rPr>
              <w:br/>
              <w:t>Observaciones de compatibilidad con eventos adaptados o inclusivos, cuando proceda: [___].</w:t>
            </w:r>
          </w:p>
        </w:tc>
      </w:tr>
    </w:tbl>
    <w:p w14:paraId="5141A231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5DF80E56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Cuando la relación sea extensa, conviene presentarla en tabla separada con numeración correlativa de los soportes acreditativos.</w:t>
      </w:r>
    </w:p>
    <w:p w14:paraId="104ADF99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EV-B9. Dossier técnico del evento: diseño deportivo, reglamentario, planificación y control</w:t>
      </w:r>
    </w:p>
    <w:p w14:paraId="2370A8B5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3404DD1B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Es la pieza central del subcriterio B.E3 y debe reflejar de forma integrada el diseño técnico y reglamentario del evento, su planificación temporal y la forma de organización y control operativo.</w:t>
      </w:r>
    </w:p>
    <w:p w14:paraId="39A314DF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40649477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Formato deportivo, categorías, modalidades, sistema de participación y control deportivo.</w:t>
      </w:r>
    </w:p>
    <w:p w14:paraId="6DA070D2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Reglamento, bases, procedimiento de reclamaciones, cronometraje o control técnico cuando proceda.</w:t>
      </w:r>
    </w:p>
    <w:p w14:paraId="3F150F17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Planificación temporal, hitos de producción y tramitación de permisos cuando corresponda.</w:t>
      </w:r>
    </w:p>
    <w:p w14:paraId="25F0C74A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lastRenderedPageBreak/>
        <w:t>Organización de espacios, recursos, acreditaciones o controles internos de funcionamiento.</w:t>
      </w:r>
    </w:p>
    <w:p w14:paraId="211A24DF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7BA7DD79" w14:textId="77777777">
        <w:tc>
          <w:tcPr>
            <w:tcW w:w="9858" w:type="dxa"/>
            <w:shd w:val="clear" w:color="auto" w:fill="F7FAFC"/>
          </w:tcPr>
          <w:p w14:paraId="03054154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DOSSIER TÉCNICO DEL EVENTO</w:t>
            </w:r>
            <w:r w:rsidRPr="00B40E15">
              <w:rPr>
                <w:sz w:val="18"/>
                <w:lang w:val="es-ES"/>
              </w:rPr>
              <w:br/>
              <w:t>Índice mínimo recomendado:</w:t>
            </w:r>
            <w:r w:rsidRPr="00B40E15">
              <w:rPr>
                <w:sz w:val="18"/>
                <w:lang w:val="es-ES"/>
              </w:rPr>
              <w:br/>
              <w:t>1. Denominación del evento, edición, sede y entidad responsable.</w:t>
            </w:r>
            <w:r w:rsidRPr="00B40E15">
              <w:rPr>
                <w:sz w:val="18"/>
                <w:lang w:val="es-ES"/>
              </w:rPr>
              <w:br/>
              <w:t>2. Formato deportivo, categorías, sistema de competición o participación.</w:t>
            </w:r>
            <w:r w:rsidRPr="00B40E15">
              <w:rPr>
                <w:sz w:val="18"/>
                <w:lang w:val="es-ES"/>
              </w:rPr>
              <w:br/>
              <w:t>3. Reglamento, bases, control deportivo, reclamaciones y cronometraje cuando proceda.</w:t>
            </w:r>
            <w:r w:rsidRPr="00B40E15">
              <w:rPr>
                <w:sz w:val="18"/>
                <w:lang w:val="es-ES"/>
              </w:rPr>
              <w:br/>
              <w:t>4. Planificación temporal y cronograma de producción.</w:t>
            </w:r>
            <w:r w:rsidRPr="00B40E15">
              <w:rPr>
                <w:sz w:val="18"/>
                <w:lang w:val="es-ES"/>
              </w:rPr>
              <w:br/>
              <w:t>5. Recursos, espacios, montaje, señalización y organización operativa.</w:t>
            </w:r>
            <w:r w:rsidRPr="00B40E15">
              <w:rPr>
                <w:sz w:val="18"/>
                <w:lang w:val="es-ES"/>
              </w:rPr>
              <w:br/>
              <w:t>6. Inscripciones, acreditaciones y control de participantes.</w:t>
            </w:r>
            <w:r w:rsidRPr="00B40E15">
              <w:rPr>
                <w:sz w:val="18"/>
                <w:lang w:val="es-ES"/>
              </w:rPr>
              <w:br/>
              <w:t>7. Medidas de seguridad, accesibilidad y sostenibilidad integradas en el evento.</w:t>
            </w:r>
            <w:r w:rsidRPr="00B40E15">
              <w:rPr>
                <w:sz w:val="18"/>
                <w:lang w:val="es-ES"/>
              </w:rPr>
              <w:br/>
              <w:t>8. Sistema de evaluación y memoria final de resultados.</w:t>
            </w:r>
          </w:p>
        </w:tc>
      </w:tr>
    </w:tbl>
    <w:p w14:paraId="71E8605F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7AC5FF30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El dossier debe evitar duplicidades innecesarias con otros anexos, pero ha de permitir una lectura técnica completa del evento.</w:t>
      </w:r>
    </w:p>
    <w:p w14:paraId="18DBDD2F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EV-B10. Protocolos de inscripciones, acreditaciones, protección de datos y menores</w:t>
      </w:r>
    </w:p>
    <w:p w14:paraId="45C11A95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1C259D0C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Acredita la existencia de procedimientos verificables para la gestión de participantes, control de accesos, tratamiento de datos personales y, cuando proceda, participación de menores o personas con necesidades de apoyo.</w:t>
      </w:r>
    </w:p>
    <w:p w14:paraId="6A06A3CF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1BC71CDC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Procedimiento de inscripción, validación y, en su caso, acreditación o control de accesos.</w:t>
      </w:r>
    </w:p>
    <w:p w14:paraId="40AAE389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Cláusulas o documentos RGPD aplicables al evento.</w:t>
      </w:r>
    </w:p>
    <w:p w14:paraId="76E7E0C6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Modelos de autorización de menores o protocolos específicos cuando resulten exigibles.</w:t>
      </w:r>
    </w:p>
    <w:p w14:paraId="38A6FC3F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Procedimientos de atención a asistentes, acompañantes o personas de apoyo en eventos adaptados, cuando proceda.</w:t>
      </w:r>
    </w:p>
    <w:p w14:paraId="7927E183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3E05072B" w14:textId="77777777">
        <w:tc>
          <w:tcPr>
            <w:tcW w:w="9858" w:type="dxa"/>
            <w:shd w:val="clear" w:color="auto" w:fill="F7FAFC"/>
          </w:tcPr>
          <w:p w14:paraId="0A035C9F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PROTOCOLO RESUMIDO DE PARTICIPANTES, INSCRIPCIONES Y RGPD</w:t>
            </w:r>
            <w:r w:rsidRPr="00B40E15">
              <w:rPr>
                <w:sz w:val="18"/>
                <w:lang w:val="es-ES"/>
              </w:rPr>
              <w:br/>
              <w:t>Evento / edición: [___]</w:t>
            </w:r>
            <w:r w:rsidRPr="00B40E15">
              <w:rPr>
                <w:sz w:val="18"/>
                <w:lang w:val="es-ES"/>
              </w:rPr>
              <w:br/>
              <w:t>1. Inscripción y validación: [URL / formulario / procedimiento interno].</w:t>
            </w:r>
            <w:r w:rsidRPr="00B40E15">
              <w:rPr>
                <w:sz w:val="18"/>
                <w:lang w:val="es-ES"/>
              </w:rPr>
              <w:br/>
              <w:t>2. Acreditaciones o control de accesos: [detalle].</w:t>
            </w:r>
            <w:r w:rsidRPr="00B40E15">
              <w:rPr>
                <w:sz w:val="18"/>
                <w:lang w:val="es-ES"/>
              </w:rPr>
              <w:br/>
              <w:t>3. Protección de datos: [cláusulas informativas, consentimientos, responsable del tratamiento].</w:t>
            </w:r>
            <w:r w:rsidRPr="00B40E15">
              <w:rPr>
                <w:sz w:val="18"/>
                <w:lang w:val="es-ES"/>
              </w:rPr>
              <w:br/>
              <w:t>4. Menores, si procede: [autorizaciones, acompañamiento, control documental].</w:t>
            </w:r>
            <w:r w:rsidRPr="00B40E15">
              <w:rPr>
                <w:sz w:val="18"/>
                <w:lang w:val="es-ES"/>
              </w:rPr>
              <w:br/>
              <w:t>5. Ajustes o apoyos específicos, si procede: [personas de apoyo, accesos adaptados, acreditaciones diferenciadas].</w:t>
            </w:r>
          </w:p>
        </w:tc>
      </w:tr>
    </w:tbl>
    <w:p w14:paraId="61F0DA6E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6FF897AF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Conviene referenciar de forma expresa las URL, formularios o anexos utilizados, para facilitar la trazabilidad.</w:t>
      </w:r>
    </w:p>
    <w:p w14:paraId="2EDFF9BB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 xml:space="preserve">DOCUMENTO EV-B11. Sistema de evaluación, </w:t>
      </w:r>
      <w:proofErr w:type="spellStart"/>
      <w:r w:rsidRPr="00B40E15">
        <w:rPr>
          <w:lang w:val="es-ES"/>
        </w:rPr>
        <w:t>KPIs</w:t>
      </w:r>
      <w:proofErr w:type="spellEnd"/>
      <w:r w:rsidRPr="00B40E15">
        <w:rPr>
          <w:lang w:val="es-ES"/>
        </w:rPr>
        <w:t>, encuesta y plantilla de memoria de resultados</w:t>
      </w:r>
    </w:p>
    <w:p w14:paraId="617C36A6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75497596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Permite acreditar que el evento dispone de un sistema mínimo de seguimiento, evaluación y retorno, coherente con la dimensión y tipología de la actuación.</w:t>
      </w:r>
    </w:p>
    <w:p w14:paraId="1E31024A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lastRenderedPageBreak/>
        <w:t>Contenido mínimo recomendado</w:t>
      </w:r>
    </w:p>
    <w:p w14:paraId="5931A207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Definición de indicadores clave (</w:t>
      </w:r>
      <w:proofErr w:type="spellStart"/>
      <w:r w:rsidRPr="00B40E15">
        <w:rPr>
          <w:lang w:val="es-ES"/>
        </w:rPr>
        <w:t>KPIs</w:t>
      </w:r>
      <w:proofErr w:type="spellEnd"/>
      <w:r w:rsidRPr="00B40E15">
        <w:rPr>
          <w:lang w:val="es-ES"/>
        </w:rPr>
        <w:t>) de participación, ejecución, satisfacción, seguridad, impacto o retorno.</w:t>
      </w:r>
    </w:p>
    <w:p w14:paraId="6021DBE1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Modelo de encuesta o herramienta equivalente de recogida de información.</w:t>
      </w:r>
    </w:p>
    <w:p w14:paraId="0DFD31D0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Plantilla o estructura de memoria final de resultados.</w:t>
      </w:r>
    </w:p>
    <w:p w14:paraId="456CC1B1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En su caso, previsión de plan de mejora o retorno para futuras ediciones.</w:t>
      </w:r>
    </w:p>
    <w:p w14:paraId="784F87ED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1518F266" w14:textId="77777777">
        <w:tc>
          <w:tcPr>
            <w:tcW w:w="9858" w:type="dxa"/>
            <w:shd w:val="clear" w:color="auto" w:fill="F7FAFC"/>
          </w:tcPr>
          <w:p w14:paraId="1E1E8D21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FICHA DE EVALUACIÓN Y MEMORIA DE RESULTADOS</w:t>
            </w:r>
            <w:r w:rsidRPr="00B40E15">
              <w:rPr>
                <w:sz w:val="18"/>
                <w:lang w:val="es-ES"/>
              </w:rPr>
              <w:br/>
              <w:t>Evento / edición: [___]</w:t>
            </w:r>
            <w:r w:rsidRPr="00B40E15">
              <w:rPr>
                <w:sz w:val="18"/>
                <w:lang w:val="es-ES"/>
              </w:rPr>
              <w:br/>
            </w:r>
            <w:proofErr w:type="spellStart"/>
            <w:r w:rsidRPr="00B40E15">
              <w:rPr>
                <w:sz w:val="18"/>
                <w:lang w:val="es-ES"/>
              </w:rPr>
              <w:t>KPIs</w:t>
            </w:r>
            <w:proofErr w:type="spellEnd"/>
            <w:r w:rsidRPr="00B40E15">
              <w:rPr>
                <w:sz w:val="18"/>
                <w:lang w:val="es-ES"/>
              </w:rPr>
              <w:t xml:space="preserve"> previstos: [participación total, incidencias, satisfacción, procedencia, retorno, otros].</w:t>
            </w:r>
            <w:r w:rsidRPr="00B40E15">
              <w:rPr>
                <w:sz w:val="18"/>
                <w:lang w:val="es-ES"/>
              </w:rPr>
              <w:br/>
              <w:t>Herramienta de recogida de información: [encuesta / formulario / acta / registro].</w:t>
            </w:r>
            <w:r w:rsidRPr="00B40E15">
              <w:rPr>
                <w:sz w:val="18"/>
                <w:lang w:val="es-ES"/>
              </w:rPr>
              <w:br/>
              <w:t>Estructura mínima de memoria final:</w:t>
            </w:r>
            <w:r w:rsidRPr="00B40E15">
              <w:rPr>
                <w:sz w:val="18"/>
                <w:lang w:val="es-ES"/>
              </w:rPr>
              <w:br/>
              <w:t>— Resumen ejecutivo.</w:t>
            </w:r>
            <w:r w:rsidRPr="00B40E15">
              <w:rPr>
                <w:sz w:val="18"/>
                <w:lang w:val="es-ES"/>
              </w:rPr>
              <w:br/>
              <w:t>— Datos de participación.</w:t>
            </w:r>
            <w:r w:rsidRPr="00B40E15">
              <w:rPr>
                <w:sz w:val="18"/>
                <w:lang w:val="es-ES"/>
              </w:rPr>
              <w:br/>
              <w:t>— Incidencias y valoración operativa.</w:t>
            </w:r>
            <w:r w:rsidRPr="00B40E15">
              <w:rPr>
                <w:sz w:val="18"/>
                <w:lang w:val="es-ES"/>
              </w:rPr>
              <w:br/>
              <w:t>— Resultados de satisfacción.</w:t>
            </w:r>
            <w:r w:rsidRPr="00B40E15">
              <w:rPr>
                <w:sz w:val="18"/>
                <w:lang w:val="es-ES"/>
              </w:rPr>
              <w:br/>
              <w:t>— Balance de medidas sociales, accesibilidad y sostenibilidad.</w:t>
            </w:r>
            <w:r w:rsidRPr="00B40E15">
              <w:rPr>
                <w:sz w:val="18"/>
                <w:lang w:val="es-ES"/>
              </w:rPr>
              <w:br/>
              <w:t>— Propuestas de mejora para futuras ediciones.</w:t>
            </w:r>
          </w:p>
        </w:tc>
      </w:tr>
    </w:tbl>
    <w:p w14:paraId="7917EA80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Observación de uso</w:t>
      </w:r>
    </w:p>
    <w:p w14:paraId="258C1A3A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Puede presentarse una única ficha integrada siempre que queden definidos los indicadores y la estructura mínima de la memoria final.</w:t>
      </w:r>
    </w:p>
    <w:p w14:paraId="0AD6E1F0" w14:textId="77777777" w:rsidR="00335DBF" w:rsidRPr="00B40E15" w:rsidRDefault="00797A0A">
      <w:pPr>
        <w:pStyle w:val="Ttulo2"/>
        <w:rPr>
          <w:lang w:val="es-ES"/>
        </w:rPr>
      </w:pPr>
      <w:r w:rsidRPr="00B40E15">
        <w:rPr>
          <w:lang w:val="es-ES"/>
        </w:rPr>
        <w:t>DOCUMENTO EV-B12. Medidas sociales, accesibilidad, sostenibilidad, convivencia y voluntariado</w:t>
      </w:r>
    </w:p>
    <w:p w14:paraId="70A676DF" w14:textId="77777777" w:rsidR="00335DBF" w:rsidRPr="00B40E15" w:rsidRDefault="00797A0A">
      <w:pPr>
        <w:rPr>
          <w:lang w:val="es-ES"/>
        </w:rPr>
      </w:pPr>
      <w:r w:rsidRPr="00B40E15">
        <w:rPr>
          <w:lang w:val="es-ES"/>
        </w:rPr>
        <w:t xml:space="preserve">Nota de protección de datos: cuando este modelo o sus anexos incorporen datos personales de terceras personas, deberá incluirse la cláusula de información previa a terceras personas; y cuando la identificación nominal no resulte imprescindible, la información deberá presentarse de forma agregada, anonimizada o </w:t>
      </w:r>
      <w:proofErr w:type="spellStart"/>
      <w:r w:rsidRPr="00B40E15">
        <w:rPr>
          <w:lang w:val="es-ES"/>
        </w:rPr>
        <w:t>seudonimizada</w:t>
      </w:r>
      <w:proofErr w:type="spellEnd"/>
      <w:r w:rsidRPr="00B40E15">
        <w:rPr>
          <w:lang w:val="es-ES"/>
        </w:rPr>
        <w:t>.</w:t>
      </w:r>
    </w:p>
    <w:p w14:paraId="3D2B3C2D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Finalidad y cobertura</w:t>
      </w:r>
    </w:p>
    <w:p w14:paraId="3EB06B3B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Documento integrador del subcriterio B.E4 para acreditar el conjunto de medidas sociales y de accesibilidad económica, igualdad e inclusión, accesibilidad comunicativa, sostenibilidad, convivencia y voluntariado.</w:t>
      </w:r>
    </w:p>
    <w:p w14:paraId="110E8AF5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Contenido mínimo recomendado</w:t>
      </w:r>
    </w:p>
    <w:p w14:paraId="75F58848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Política de precios, bonificaciones, becas, exenciones o gratuidad parcial cuando existan.</w:t>
      </w:r>
    </w:p>
    <w:p w14:paraId="677A2398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Medidas de igualdad, inclusión y ajustes razonables aplicados al evento.</w:t>
      </w:r>
    </w:p>
    <w:p w14:paraId="53B47E92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Medidas de accesibilidad comunicativa: lectura fácil, contraste, pictogramas, subtitulado u otras equivalentes.</w:t>
      </w:r>
    </w:p>
    <w:p w14:paraId="4E6886A6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Medidas de sostenibilidad, convivencia y uso responsable del espacio.</w:t>
      </w:r>
    </w:p>
    <w:p w14:paraId="1B025F74" w14:textId="77777777" w:rsidR="00335DBF" w:rsidRPr="00B40E15" w:rsidRDefault="00797A0A">
      <w:pPr>
        <w:pStyle w:val="Listaconvietas"/>
        <w:rPr>
          <w:lang w:val="es-ES"/>
        </w:rPr>
      </w:pPr>
      <w:r w:rsidRPr="00B40E15">
        <w:rPr>
          <w:lang w:val="es-ES"/>
        </w:rPr>
        <w:t>Plan de voluntariado con roles, coordinación y formación básica, cuando el evento lo contemple.</w:t>
      </w:r>
    </w:p>
    <w:p w14:paraId="4514B41D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t>Modelo orientativo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8"/>
      </w:tblGrid>
      <w:tr w:rsidR="00335DBF" w:rsidRPr="00B40E15" w14:paraId="5280D4CD" w14:textId="77777777">
        <w:tc>
          <w:tcPr>
            <w:tcW w:w="9858" w:type="dxa"/>
            <w:shd w:val="clear" w:color="auto" w:fill="F7FAFC"/>
          </w:tcPr>
          <w:p w14:paraId="464EA79C" w14:textId="77777777" w:rsidR="00335DBF" w:rsidRPr="00B40E15" w:rsidRDefault="00797A0A">
            <w:pPr>
              <w:rPr>
                <w:lang w:val="es-ES"/>
              </w:rPr>
            </w:pPr>
            <w:r w:rsidRPr="00B40E15">
              <w:rPr>
                <w:sz w:val="18"/>
                <w:lang w:val="es-ES"/>
              </w:rPr>
              <w:t>MODELO ORIENTATIVO</w:t>
            </w:r>
            <w:r w:rsidRPr="00B40E15">
              <w:rPr>
                <w:sz w:val="18"/>
                <w:lang w:val="es-ES"/>
              </w:rPr>
              <w:br/>
              <w:t>ANEXO DE MEDIDAS SOCIALES, ACCESIBILIDAD Y SOSTENIBILIDAD DEL EVENTO</w:t>
            </w:r>
            <w:r w:rsidRPr="00B40E15">
              <w:rPr>
                <w:sz w:val="18"/>
                <w:lang w:val="es-ES"/>
              </w:rPr>
              <w:br/>
            </w:r>
            <w:proofErr w:type="spellStart"/>
            <w:r w:rsidRPr="00B40E15">
              <w:rPr>
                <w:sz w:val="18"/>
                <w:lang w:val="es-ES"/>
              </w:rPr>
              <w:t>Evento</w:t>
            </w:r>
            <w:proofErr w:type="spellEnd"/>
            <w:r w:rsidRPr="00B40E15">
              <w:rPr>
                <w:sz w:val="18"/>
                <w:lang w:val="es-ES"/>
              </w:rPr>
              <w:t xml:space="preserve"> / edición: [___]</w:t>
            </w:r>
            <w:r w:rsidRPr="00B40E15">
              <w:rPr>
                <w:sz w:val="18"/>
                <w:lang w:val="es-ES"/>
              </w:rPr>
              <w:br/>
              <w:t>1. Accesibilidad económica: [precios / bonificaciones / exenciones / gratuidad].</w:t>
            </w:r>
            <w:r w:rsidRPr="00B40E15">
              <w:rPr>
                <w:sz w:val="18"/>
                <w:lang w:val="es-ES"/>
              </w:rPr>
              <w:br/>
              <w:t>2. Igualdad e inclusión: [medidas, recursos, apoyos, ajustes razonables].</w:t>
            </w:r>
            <w:r w:rsidRPr="00B40E15">
              <w:rPr>
                <w:sz w:val="18"/>
                <w:lang w:val="es-ES"/>
              </w:rPr>
              <w:br/>
              <w:t>3. Accesibilidad comunicativa: [soportes adaptados, ejemplos, URL o capturas].</w:t>
            </w:r>
            <w:r w:rsidRPr="00B40E15">
              <w:rPr>
                <w:sz w:val="18"/>
                <w:lang w:val="es-ES"/>
              </w:rPr>
              <w:br/>
              <w:t>4. Sostenibilidad y convivencia: [residuos, movilidad, ruido, comunicación, uso responsable del espacio].</w:t>
            </w:r>
            <w:r w:rsidRPr="00B40E15">
              <w:rPr>
                <w:sz w:val="18"/>
                <w:lang w:val="es-ES"/>
              </w:rPr>
              <w:br/>
            </w:r>
            <w:r w:rsidRPr="00B40E15">
              <w:rPr>
                <w:sz w:val="18"/>
                <w:lang w:val="es-ES"/>
              </w:rPr>
              <w:lastRenderedPageBreak/>
              <w:t>5. Voluntariado, si procede: [roles, coordinación, formación e instrucciones básicas].</w:t>
            </w:r>
            <w:r w:rsidRPr="00B40E15">
              <w:rPr>
                <w:sz w:val="18"/>
                <w:lang w:val="es-ES"/>
              </w:rPr>
              <w:br/>
              <w:t xml:space="preserve">Evidencias asociadas: [documentos, capturas, </w:t>
            </w:r>
            <w:proofErr w:type="spellStart"/>
            <w:r w:rsidRPr="00B40E15">
              <w:rPr>
                <w:sz w:val="18"/>
                <w:lang w:val="es-ES"/>
              </w:rPr>
              <w:t>URLs</w:t>
            </w:r>
            <w:proofErr w:type="spellEnd"/>
            <w:r w:rsidRPr="00B40E15">
              <w:rPr>
                <w:sz w:val="18"/>
                <w:lang w:val="es-ES"/>
              </w:rPr>
              <w:t>, cartelería, protocolos].</w:t>
            </w:r>
          </w:p>
        </w:tc>
      </w:tr>
    </w:tbl>
    <w:p w14:paraId="3370A11A" w14:textId="77777777" w:rsidR="00335DBF" w:rsidRPr="00B40E15" w:rsidRDefault="00797A0A">
      <w:pPr>
        <w:pStyle w:val="Ttulo3"/>
        <w:rPr>
          <w:lang w:val="es-ES"/>
        </w:rPr>
      </w:pPr>
      <w:r w:rsidRPr="00B40E15">
        <w:rPr>
          <w:lang w:val="es-ES"/>
        </w:rPr>
        <w:lastRenderedPageBreak/>
        <w:t>Observación de uso</w:t>
      </w:r>
    </w:p>
    <w:p w14:paraId="02E13A1E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Este documento puede adoptar formato de memoria breve, cuadro-resumen o anexo integrado, pero debe diferenciar claramente cada bloque de medidas.</w:t>
      </w:r>
    </w:p>
    <w:p w14:paraId="157F31F2" w14:textId="77777777" w:rsidR="00335DBF" w:rsidRPr="00B40E15" w:rsidRDefault="00797A0A">
      <w:pPr>
        <w:pStyle w:val="Ttulo1"/>
        <w:rPr>
          <w:lang w:val="es-ES"/>
        </w:rPr>
      </w:pPr>
      <w:r w:rsidRPr="00B40E15">
        <w:rPr>
          <w:lang w:val="es-ES"/>
        </w:rPr>
        <w:t>5. Criterio general de utilización del dosier</w:t>
      </w:r>
    </w:p>
    <w:p w14:paraId="4BABC85D" w14:textId="77777777" w:rsidR="00335DBF" w:rsidRPr="00B40E15" w:rsidRDefault="00797A0A">
      <w:pPr>
        <w:pStyle w:val="Textoindependiente"/>
        <w:rPr>
          <w:lang w:val="es-ES"/>
        </w:rPr>
      </w:pPr>
      <w:r w:rsidRPr="00B40E15">
        <w:rPr>
          <w:lang w:val="es-ES"/>
        </w:rPr>
        <w:t>El presente documento no sustituye a la documentación oficial ni a los modelos normalizados que, en su caso, apruebe la convocatoria. Su función es servir de guía interna para la preparación ordenada, homogénea y verificable del expediente de solicitud.</w:t>
      </w:r>
    </w:p>
    <w:p w14:paraId="18327227" w14:textId="77777777" w:rsidR="00335DBF" w:rsidRPr="00B40E15" w:rsidRDefault="00335DBF">
      <w:pPr>
        <w:pStyle w:val="Textoindependiente"/>
        <w:rPr>
          <w:lang w:val="es-E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B40E15" w:rsidRPr="00B40E15" w14:paraId="4C2010DD" w14:textId="77777777" w:rsidTr="004B5280">
        <w:trPr>
          <w:trHeight w:val="625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6F813D78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center"/>
              <w:rPr>
                <w:color w:val="365F91" w:themeColor="accent1" w:themeShade="BF"/>
                <w:lang w:val="es-ES"/>
              </w:rPr>
            </w:pPr>
            <w:r w:rsidRPr="00B40E15">
              <w:rPr>
                <w:b/>
                <w:bCs/>
                <w:color w:val="365F91" w:themeColor="accent1" w:themeShade="BF"/>
                <w:lang w:val="es-ES"/>
              </w:rPr>
              <w:t>PROTECCIÓN DE DATOS PERSONALES</w:t>
            </w:r>
          </w:p>
        </w:tc>
      </w:tr>
      <w:tr w:rsidR="00B40E15" w:rsidRPr="00B40E15" w14:paraId="3148E600" w14:textId="77777777" w:rsidTr="004B5280">
        <w:trPr>
          <w:trHeight w:val="563"/>
        </w:trPr>
        <w:tc>
          <w:tcPr>
            <w:tcW w:w="10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3DA43" w14:textId="249A58DA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center"/>
              <w:rPr>
                <w:b/>
                <w:bCs/>
                <w:color w:val="365F91" w:themeColor="accent1" w:themeShade="BF"/>
                <w:lang w:val="es-ES"/>
              </w:rPr>
            </w:pPr>
            <w:r w:rsidRPr="00B40E15">
              <w:rPr>
                <w:b/>
                <w:bCs/>
                <w:color w:val="365F91" w:themeColor="accent1" w:themeShade="BF"/>
                <w:lang w:val="es-ES"/>
              </w:rPr>
              <w:t>Cláusulas e instrucciones de aplicación en las plantillas</w:t>
            </w:r>
          </w:p>
        </w:tc>
      </w:tr>
      <w:tr w:rsidR="00B40E15" w:rsidRPr="00B40E15" w14:paraId="0D2B2820" w14:textId="77777777" w:rsidTr="004B5280">
        <w:trPr>
          <w:trHeight w:val="142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AC678A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B40E15">
              <w:rPr>
                <w:b/>
                <w:bCs/>
                <w:lang w:val="es-ES"/>
              </w:rPr>
              <w:t>1. Instrucción general de uso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CF54B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B40E15">
              <w:rPr>
                <w:lang w:val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B40E15" w:rsidRPr="00B40E15" w14:paraId="55095950" w14:textId="77777777" w:rsidTr="004B5280">
        <w:trPr>
          <w:trHeight w:val="1170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AEFA10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B40E15">
              <w:rPr>
                <w:b/>
                <w:bCs/>
                <w:lang w:val="es-ES"/>
              </w:rPr>
              <w:t>2. Cláusula de minimización de datos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BC189F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B40E15">
              <w:rPr>
                <w:lang w:val="es-ES"/>
              </w:rPr>
              <w:t xml:space="preserve">Salvo que la convocatoria o el órgano instructor requieran expresamente una identificación nominal, las evidencias deberán presentarse mediante datos agregados especialmente </w:t>
            </w:r>
            <w:proofErr w:type="gramStart"/>
            <w:r w:rsidRPr="00B40E15">
              <w:rPr>
                <w:lang w:val="es-ES"/>
              </w:rPr>
              <w:t>en relación a</w:t>
            </w:r>
            <w:proofErr w:type="gramEnd"/>
            <w:r w:rsidRPr="00B40E15">
              <w:rPr>
                <w:lang w:val="es-ES"/>
              </w:rPr>
              <w:t xml:space="preserve">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B40E15" w:rsidRPr="00B40E15" w14:paraId="2FC7265B" w14:textId="77777777" w:rsidTr="004B5280">
        <w:trPr>
          <w:trHeight w:val="118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B42BD3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B40E15">
              <w:rPr>
                <w:b/>
                <w:bCs/>
                <w:lang w:val="es-ES"/>
              </w:rPr>
              <w:t>3. Declaración responsable sobre datos personales de terceras personas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2EB8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B40E15">
              <w:rPr>
                <w:lang w:val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B40E15" w:rsidRPr="00B40E15" w14:paraId="4401FAF4" w14:textId="77777777" w:rsidTr="004B5280">
        <w:trPr>
          <w:trHeight w:val="1395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173EEA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b/>
                <w:bCs/>
                <w:lang w:val="es-ES"/>
              </w:rPr>
            </w:pPr>
            <w:r w:rsidRPr="00B40E15">
              <w:rPr>
                <w:b/>
                <w:bCs/>
                <w:lang w:val="es-ES"/>
              </w:rPr>
              <w:t>4. Aplicación práctica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D53FEB" w14:textId="77777777" w:rsidR="00B40E15" w:rsidRPr="00B40E15" w:rsidRDefault="00B40E15" w:rsidP="004B5280">
            <w:pPr>
              <w:widowControl w:val="0"/>
              <w:tabs>
                <w:tab w:val="left" w:pos="401"/>
              </w:tabs>
              <w:autoSpaceDE w:val="0"/>
              <w:autoSpaceDN w:val="0"/>
              <w:spacing w:before="138" w:after="0" w:line="240" w:lineRule="auto"/>
              <w:jc w:val="both"/>
              <w:rPr>
                <w:lang w:val="es-ES"/>
              </w:rPr>
            </w:pPr>
            <w:r w:rsidRPr="00B40E15">
              <w:rPr>
                <w:lang w:val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540F717A" w14:textId="77777777" w:rsidR="00B40E15" w:rsidRPr="00B40E15" w:rsidRDefault="00B40E15">
      <w:pPr>
        <w:pStyle w:val="Textoindependiente"/>
        <w:rPr>
          <w:lang w:val="es-ES"/>
        </w:rPr>
      </w:pPr>
    </w:p>
    <w:sectPr w:rsidR="00B40E15" w:rsidRPr="00B40E15" w:rsidSect="00034616">
      <w:headerReference w:type="default" r:id="rId8"/>
      <w:footerReference w:type="default" r:id="rId9"/>
      <w:pgSz w:w="12240" w:h="15840"/>
      <w:pgMar w:top="1247" w:right="1191" w:bottom="1020" w:left="119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8126C" w14:textId="77777777" w:rsidR="00A60B2A" w:rsidRDefault="00A60B2A" w:rsidP="00075F37">
      <w:pPr>
        <w:spacing w:after="0" w:line="240" w:lineRule="auto"/>
      </w:pPr>
      <w:r>
        <w:separator/>
      </w:r>
    </w:p>
  </w:endnote>
  <w:endnote w:type="continuationSeparator" w:id="0">
    <w:p w14:paraId="7278F595" w14:textId="77777777" w:rsidR="00A60B2A" w:rsidRDefault="00A60B2A" w:rsidP="00075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756503"/>
      <w:docPartObj>
        <w:docPartGallery w:val="Page Numbers (Bottom of Page)"/>
        <w:docPartUnique/>
      </w:docPartObj>
    </w:sdtPr>
    <w:sdtEndPr/>
    <w:sdtContent>
      <w:p w14:paraId="7B51DD6F" w14:textId="56BA71FA" w:rsidR="00075F37" w:rsidRDefault="00B40E15">
        <w:pPr>
          <w:pStyle w:val="Piedepgina"/>
          <w:jc w:val="right"/>
        </w:pPr>
        <w:r w:rsidRPr="00B40E15">
          <w:rPr>
            <w:rFonts w:asciiTheme="majorHAnsi" w:hAnsiTheme="majorHAnsi" w:cstheme="majorHAnsi"/>
            <w:sz w:val="20"/>
            <w:szCs w:val="20"/>
            <w:lang w:val="es-ES"/>
          </w:rPr>
          <w:t xml:space="preserve">Versión 21.5.2026    </w:t>
        </w:r>
        <w:r w:rsidRPr="00B40E15">
          <w:rPr>
            <w:lang w:val="es-ES"/>
          </w:rPr>
          <w:t xml:space="preserve">       </w:t>
        </w:r>
        <w:r>
          <w:t xml:space="preserve">                                                                                                                        </w:t>
        </w:r>
        <w:r w:rsidR="00075F37">
          <w:fldChar w:fldCharType="begin"/>
        </w:r>
        <w:r w:rsidR="00075F37">
          <w:instrText>PAGE   \* MERGEFORMAT</w:instrText>
        </w:r>
        <w:r w:rsidR="00075F37">
          <w:fldChar w:fldCharType="separate"/>
        </w:r>
        <w:r w:rsidR="00075F37">
          <w:rPr>
            <w:lang w:val="es-ES"/>
          </w:rPr>
          <w:t>2</w:t>
        </w:r>
        <w:r w:rsidR="00075F37">
          <w:fldChar w:fldCharType="end"/>
        </w:r>
      </w:p>
    </w:sdtContent>
  </w:sdt>
  <w:p w14:paraId="0EA8E9BB" w14:textId="77777777" w:rsidR="00075F37" w:rsidRDefault="00075F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8F54" w14:textId="77777777" w:rsidR="00A60B2A" w:rsidRDefault="00A60B2A" w:rsidP="00075F37">
      <w:pPr>
        <w:spacing w:after="0" w:line="240" w:lineRule="auto"/>
      </w:pPr>
      <w:r>
        <w:separator/>
      </w:r>
    </w:p>
  </w:footnote>
  <w:footnote w:type="continuationSeparator" w:id="0">
    <w:p w14:paraId="7BDBC5DA" w14:textId="77777777" w:rsidR="00A60B2A" w:rsidRDefault="00A60B2A" w:rsidP="00075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13790" w14:textId="77777777" w:rsidR="00075F37" w:rsidRDefault="00CF1738">
    <w:pPr>
      <w:pStyle w:val="Encabezado"/>
    </w:pPr>
    <w:r>
      <w:rPr>
        <w:rFonts w:ascii="Times New Roman" w:eastAsiaTheme="minorEastAsia" w:hAnsi="Times New Roman" w:cs="Times New Roman"/>
        <w:noProof/>
        <w:sz w:val="24"/>
        <w:szCs w:val="24"/>
        <w:lang w:val="es-ES" w:eastAsia="es-ES"/>
      </w:rPr>
      <mc:AlternateContent>
        <mc:Choice Requires="wps">
          <w:drawing>
            <wp:anchor distT="45720" distB="45720" distL="114300" distR="114300" simplePos="0" relativeHeight="251658752" behindDoc="0" locked="0" layoutInCell="1" allowOverlap="1" wp14:anchorId="549A4E61" wp14:editId="6554F4EF">
              <wp:simplePos x="0" y="0"/>
              <wp:positionH relativeFrom="column">
                <wp:posOffset>0</wp:posOffset>
              </wp:positionH>
              <wp:positionV relativeFrom="paragraph">
                <wp:posOffset>-24350</wp:posOffset>
              </wp:positionV>
              <wp:extent cx="1579880" cy="305435"/>
              <wp:effectExtent l="0" t="0" r="20320" b="18415"/>
              <wp:wrapSquare wrapText="bothSides"/>
              <wp:docPr id="21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rgbClr val="4F81BD">
                          <a:lumMod val="20000"/>
                          <a:lumOff val="8000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DF3244" w14:textId="77777777" w:rsidR="00CF1738" w:rsidRDefault="00CF1738" w:rsidP="00CF1738">
                          <w:pPr>
                            <w:jc w:val="center"/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Calibri"/>
                              <w:b/>
                              <w:bCs/>
                              <w:sz w:val="28"/>
                              <w:szCs w:val="28"/>
                            </w:rPr>
                            <w:t xml:space="preserve">DN4 – B  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9A4E61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0;margin-top:-1.9pt;width:124.4pt;height:24.05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" fillcolor="#dce6f2">
              <v:textbox>
                <w:txbxContent>
                  <w:p w14:paraId="7E7879D6" w14:textId="777816B9" w:rsidR="00CF1738" w:rsidRDefault="00CF1738" w:rsidP="00CF1738">
                    <w:pPr>
                      <w:jc w:val="center"/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 xml:space="preserve">DN4 – </w:t>
                    </w: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>B</w:t>
                    </w:r>
                    <w:r>
                      <w:rPr>
                        <w:rFonts w:cs="Calibri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75F37" w:rsidRPr="00F32D31">
      <w:rPr>
        <w:noProof/>
      </w:rPr>
      <w:drawing>
        <wp:anchor distT="0" distB="0" distL="114300" distR="114300" simplePos="0" relativeHeight="251657728" behindDoc="0" locked="0" layoutInCell="1" allowOverlap="1" wp14:anchorId="02C85E1E" wp14:editId="1C4D3638">
          <wp:simplePos x="0" y="0"/>
          <wp:positionH relativeFrom="column">
            <wp:posOffset>4276725</wp:posOffset>
          </wp:positionH>
          <wp:positionV relativeFrom="page">
            <wp:posOffset>268605</wp:posOffset>
          </wp:positionV>
          <wp:extent cx="1988457" cy="304800"/>
          <wp:effectExtent l="0" t="0" r="0" b="0"/>
          <wp:wrapNone/>
          <wp:docPr id="1037822742" name="Imagen 1037822742" descr="Ayto+FDM_2017 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Ayto+FDM_2017 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457" cy="3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2562449">
    <w:abstractNumId w:val="8"/>
  </w:num>
  <w:num w:numId="2" w16cid:durableId="993527245">
    <w:abstractNumId w:val="6"/>
  </w:num>
  <w:num w:numId="3" w16cid:durableId="274871840">
    <w:abstractNumId w:val="5"/>
  </w:num>
  <w:num w:numId="4" w16cid:durableId="1345979046">
    <w:abstractNumId w:val="4"/>
  </w:num>
  <w:num w:numId="5" w16cid:durableId="1287469762">
    <w:abstractNumId w:val="7"/>
  </w:num>
  <w:num w:numId="6" w16cid:durableId="1139419964">
    <w:abstractNumId w:val="3"/>
  </w:num>
  <w:num w:numId="7" w16cid:durableId="1625581622">
    <w:abstractNumId w:val="2"/>
  </w:num>
  <w:num w:numId="8" w16cid:durableId="975913642">
    <w:abstractNumId w:val="1"/>
  </w:num>
  <w:num w:numId="9" w16cid:durableId="802189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5F37"/>
    <w:rsid w:val="0015074B"/>
    <w:rsid w:val="00190F32"/>
    <w:rsid w:val="001C4A7F"/>
    <w:rsid w:val="0029639D"/>
    <w:rsid w:val="00325CDF"/>
    <w:rsid w:val="00326F90"/>
    <w:rsid w:val="00335DBF"/>
    <w:rsid w:val="004B1B96"/>
    <w:rsid w:val="004B28E1"/>
    <w:rsid w:val="004F53D4"/>
    <w:rsid w:val="005619B8"/>
    <w:rsid w:val="005B6957"/>
    <w:rsid w:val="005C115F"/>
    <w:rsid w:val="006A3DA5"/>
    <w:rsid w:val="006D049F"/>
    <w:rsid w:val="00797A0A"/>
    <w:rsid w:val="00931360"/>
    <w:rsid w:val="009A7622"/>
    <w:rsid w:val="00A60B2A"/>
    <w:rsid w:val="00A66157"/>
    <w:rsid w:val="00AA1D8D"/>
    <w:rsid w:val="00B40E15"/>
    <w:rsid w:val="00B47730"/>
    <w:rsid w:val="00CB0664"/>
    <w:rsid w:val="00CF1738"/>
    <w:rsid w:val="00D15354"/>
    <w:rsid w:val="00D43197"/>
    <w:rsid w:val="00DE6631"/>
    <w:rsid w:val="00E06851"/>
    <w:rsid w:val="00E10D5D"/>
    <w:rsid w:val="00E1563F"/>
    <w:rsid w:val="00E221A6"/>
    <w:rsid w:val="00EF20F4"/>
    <w:rsid w:val="00F0409D"/>
    <w:rsid w:val="00F25DEF"/>
    <w:rsid w:val="00F35DAE"/>
    <w:rsid w:val="00F63C97"/>
    <w:rsid w:val="00F82388"/>
    <w:rsid w:val="00F905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A398A"/>
  <w14:defaultImageDpi w14:val="300"/>
  <w15:docId w15:val="{970030F7-F06D-49A1-B0CC-75C5C52F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80"/>
    </w:pPr>
    <w:rPr>
      <w:rFonts w:ascii="Arial" w:eastAsia="Arial" w:hAnsi="Arial"/>
      <w:color w:val="222222"/>
      <w:sz w:val="21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200"/>
      <w:outlineLvl w:val="0"/>
    </w:pPr>
    <w:rPr>
      <w:rFonts w:asciiTheme="majorHAnsi" w:eastAsiaTheme="majorEastAsia" w:hAnsiTheme="majorHAnsi" w:cstheme="majorBidi"/>
      <w:b/>
      <w:bCs/>
      <w:color w:val="1F4E79"/>
      <w:sz w:val="25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160" w:after="60"/>
      <w:outlineLvl w:val="1"/>
    </w:pPr>
    <w:rPr>
      <w:rFonts w:asciiTheme="majorHAnsi" w:eastAsiaTheme="majorEastAsia" w:hAnsiTheme="majorHAnsi" w:cstheme="majorBidi"/>
      <w:b/>
      <w:bCs/>
      <w:color w:val="1F4E79"/>
      <w:sz w:val="23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80" w:after="40"/>
      <w:outlineLvl w:val="2"/>
    </w:pPr>
    <w:rPr>
      <w:rFonts w:asciiTheme="majorHAnsi" w:eastAsiaTheme="majorEastAsia" w:hAnsiTheme="majorHAnsi" w:cstheme="majorBidi"/>
      <w:b/>
      <w:bCs/>
      <w:color w:val="1F4E79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10480</Words>
  <Characters>66450</Characters>
  <Application>Microsoft Office Word</Application>
  <DocSecurity>0</DocSecurity>
  <Lines>1476</Lines>
  <Paragraphs>1114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75816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2</cp:revision>
  <dcterms:created xsi:type="dcterms:W3CDTF">2026-05-21T12:08:00Z</dcterms:created>
  <dcterms:modified xsi:type="dcterms:W3CDTF">2026-05-21T12:08:00Z</dcterms:modified>
  <cp:category/>
</cp:coreProperties>
</file>